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900" w:after="160"/>
        <w:jc w:val="center"/>
      </w:pPr>
      <w:r>
        <w:rPr>
          <w:rFonts w:ascii="Microsoft YaHei" w:hAnsi="Microsoft YaHei" w:eastAsia="Microsoft YaHei"/>
          <w:b/>
          <w:color w:val="9A6700"/>
          <w:sz w:val="22"/>
        </w:rPr>
        <w:t>技术交接手册</w:t>
      </w:r>
    </w:p>
    <w:p>
      <w:pPr>
        <w:pStyle w:val="Title"/>
        <w:jc w:val="center"/>
      </w:pPr>
      <w:r>
        <w:t>香橙派车控项目</w:t>
      </w:r>
    </w:p>
    <w:p>
      <w:pPr>
        <w:pStyle w:val="Subtitle"/>
        <w:jc w:val="center"/>
      </w:pPr>
      <w:r>
        <w:t>Car、OTA、HTTP Server 与 systemd 运维</w:t>
      </w:r>
    </w:p>
    <w:p>
      <w:pPr>
        <w:spacing w:before="560" w:after="480"/>
        <w:jc w:val="center"/>
        <w:shd w:fill="17365D"/>
      </w:pPr>
      <w:r>
        <w:rPr>
          <w:rFonts w:ascii="Microsoft YaHei" w:hAnsi="Microsoft YaHei" w:eastAsia="Microsoft YaHei"/>
          <w:b/>
          <w:color w:val="FFFFFF"/>
          <w:sz w:val="20"/>
        </w:rPr>
        <w:t>实机核验版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D7DEE7"/>
          <w:left w:val="single" w:sz="4" w:space="0" w:color="D7DEE7"/>
          <w:bottom w:val="single" w:sz="4" w:space="0" w:color="D7DEE7"/>
          <w:right w:val="single" w:sz="4" w:space="0" w:color="D7DEE7"/>
          <w:insideH w:val="single" w:sz="4" w:space="0" w:color="D7DEE7"/>
          <w:insideV w:val="single" w:sz="4" w:space="0" w:color="D7DEE7"/>
        </w:tblBorders>
      </w:tblPr>
      <w:tblGrid>
        <w:gridCol w:w="2100"/>
        <w:gridCol w:w="7260"/>
      </w:tblGrid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r>
              <w:rPr>
                <w:rFonts w:ascii="Microsoft YaHei" w:hAnsi="Microsoft YaHei" w:eastAsia="Microsoft YaHei"/>
                <w:b/>
                <w:color w:val="17365D"/>
                <w:sz w:val="19"/>
              </w:rPr>
              <w:t>工程目录</w:t>
            </w:r>
          </w:p>
        </w:tc>
        <w:tc>
          <w:tcPr>
            <w:tcW w:type="dxa" w:w="7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Microsoft YaHei" w:hAnsi="Microsoft YaHei" w:eastAsia="Microsoft YaHei"/>
                <w:b w:val="0"/>
                <w:color w:val="1F2933"/>
                <w:sz w:val="19"/>
              </w:rPr>
              <w:t>/home/orangepi/car/master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r>
              <w:rPr>
                <w:rFonts w:ascii="Microsoft YaHei" w:hAnsi="Microsoft YaHei" w:eastAsia="Microsoft YaHei"/>
                <w:b/>
                <w:color w:val="17365D"/>
                <w:sz w:val="19"/>
              </w:rPr>
              <w:t>目标设备</w:t>
            </w:r>
          </w:p>
        </w:tc>
        <w:tc>
          <w:tcPr>
            <w:tcW w:type="dxa" w:w="7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Microsoft YaHei" w:hAnsi="Microsoft YaHei" w:eastAsia="Microsoft YaHei"/>
                <w:b w:val="0"/>
                <w:color w:val="1F2933"/>
                <w:sz w:val="19"/>
              </w:rPr>
              <w:t>Orange Pi 3B / Ubuntu 22.04.5 LTS / aarch64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r>
              <w:rPr>
                <w:rFonts w:ascii="Microsoft YaHei" w:hAnsi="Microsoft YaHei" w:eastAsia="Microsoft YaHei"/>
                <w:b/>
                <w:color w:val="17365D"/>
                <w:sz w:val="19"/>
              </w:rPr>
              <w:t>设备地址</w:t>
            </w:r>
          </w:p>
        </w:tc>
        <w:tc>
          <w:tcPr>
            <w:tcW w:type="dxa" w:w="7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Microsoft YaHei" w:hAnsi="Microsoft YaHei" w:eastAsia="Microsoft YaHei"/>
                <w:b w:val="0"/>
                <w:color w:val="1F2933"/>
                <w:sz w:val="19"/>
              </w:rPr>
              <w:t>192.168.0.104（当前局域网快照）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r>
              <w:rPr>
                <w:rFonts w:ascii="Microsoft YaHei" w:hAnsi="Microsoft YaHei" w:eastAsia="Microsoft YaHei"/>
                <w:b/>
                <w:color w:val="17365D"/>
                <w:sz w:val="19"/>
              </w:rPr>
              <w:t>编制日期</w:t>
            </w:r>
          </w:p>
        </w:tc>
        <w:tc>
          <w:tcPr>
            <w:tcW w:type="dxa" w:w="7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Microsoft YaHei" w:hAnsi="Microsoft YaHei" w:eastAsia="Microsoft YaHei"/>
                <w:b w:val="0"/>
                <w:color w:val="1F2933"/>
                <w:sz w:val="19"/>
              </w:rPr>
              <w:t>2026-07-31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r>
              <w:rPr>
                <w:rFonts w:ascii="Microsoft YaHei" w:hAnsi="Microsoft YaHei" w:eastAsia="Microsoft YaHei"/>
                <w:b/>
                <w:color w:val="17365D"/>
                <w:sz w:val="19"/>
              </w:rPr>
              <w:t>文档状态</w:t>
            </w:r>
          </w:p>
        </w:tc>
        <w:tc>
          <w:tcPr>
            <w:tcW w:type="dxa" w:w="7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Microsoft YaHei" w:hAnsi="Microsoft YaHei" w:eastAsia="Microsoft YaHei"/>
                <w:b w:val="0"/>
                <w:color w:val="1F2933"/>
                <w:sz w:val="19"/>
              </w:rPr>
              <w:t>可执行交接稿</w:t>
            </w:r>
          </w:p>
        </w:tc>
      </w:tr>
    </w:tbl>
    <w:p>
      <w:pPr>
        <w:spacing w:before="600"/>
        <w:jc w:val="center"/>
      </w:pPr>
      <w:r>
        <w:rPr>
          <w:rFonts w:ascii="Microsoft YaHei" w:hAnsi="Microsoft YaHei" w:eastAsia="Microsoft YaHei"/>
          <w:b w:val="0"/>
          <w:color w:val="667085"/>
          <w:sz w:val="18"/>
        </w:rPr>
        <w:t>基于源码、Git、systemd、设备节点、网络与日志的现场核验</w:t>
      </w:r>
    </w:p>
    <w:p>
      <w:r>
        <w:br w:type="page"/>
      </w:r>
    </w:p>
    <w:p>
      <w:pPr>
        <w:pStyle w:val="Heading1"/>
        <w:spacing w:before="0"/>
      </w:pPr>
      <w:r>
        <w:t>目录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1. 文档目的与使用边界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2. 一页式交接摘要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3. 系统架构与数据流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4. 代码目录与职责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5. 启动流程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6. 设备识别与已注册型号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7. 构建环境与依赖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8. systemd 服务管理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9. OTAdevice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10. HTTP Server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11. 配置、接口与端口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12. 视频与音频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13. 日志、监控与健康检查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14. 常见故障排查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15. 安全、可靠性与技术债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16. 常用变更流程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17. 接手验收清单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18. 建议阅读顺序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19. 附录：实用命令</w:t>
      </w:r>
    </w:p>
    <w:p>
      <w:pPr>
        <w:spacing w:after="60"/>
        <w:ind w:left="115"/>
      </w:pPr>
      <w:r>
        <w:rPr>
          <w:rFonts w:ascii="Microsoft YaHei" w:hAnsi="Microsoft YaHei" w:eastAsia="Microsoft YaHei"/>
          <w:b/>
          <w:color w:val="1F4D78"/>
          <w:sz w:val="21"/>
        </w:rPr>
        <w:t>20. 交接结论</w:t>
      </w:r>
    </w:p>
    <w:p>
      <w:r>
        <w:br w:type="page"/>
      </w:r>
    </w:p>
    <w:p>
      <w:pPr>
        <w:pStyle w:val="Heading1"/>
      </w:pPr>
      <w:r>
        <w:t>1. 文档目的与使用边界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本文用于帮助接手人员在较短时间内完成以下工作：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理解项目的业务目标、代码分层、启动链路和常驻线程；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能够在当前 Orange Pi 3B 上编译、部署、启动、停止和回滚；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能部署和维护 OTAdevice、设备号 HTTP Server 及三项 systemd 服务；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能定位设备识别、GPIO/串口控制、MQTT、配网、音频及视频推流问题；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清楚当前设备的真实运行状态、已知风险和优先整改项；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避免把设备号、JWT、MQTT 配置、Tailscale AuthKey 等敏感信息带入公开日志或版本库。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本文记录的是 2026-07-31 对 </w:t>
      </w:r>
      <w:r>
        <w:rPr>
          <w:rFonts w:ascii="Consolas" w:hAnsi="Consolas" w:eastAsia="Consolas"/>
          <w:color w:val="1F4D78"/>
          <w:sz w:val="21"/>
        </w:rPr>
        <w:t>192.168.0.104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的核验快照。后端地址、MQTT 节点、设备 IP、硬件编号和分支状态均可能变化，操作前应重新确认。</w:t>
      </w:r>
    </w:p>
    <w:p>
      <w:pPr>
        <w:pStyle w:val="Heading1"/>
      </w:pPr>
      <w:r>
        <w:t>2. 一页式交接摘要</w:t>
      </w:r>
    </w:p>
    <w:p>
      <w:pPr>
        <w:pStyle w:val="Heading2"/>
      </w:pPr>
      <w:r>
        <w:t>2.1 项目是什么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完整设备端由三个常驻组件组成：</w:t>
      </w:r>
      <w:r>
        <w:rPr>
          <w:rFonts w:ascii="Consolas" w:hAnsi="Consolas" w:eastAsia="Consolas"/>
          <w:color w:val="1F4D78"/>
          <w:sz w:val="21"/>
        </w:rPr>
        <w:t>car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主程序负责车型控制、MQTT、配网、音视频与硬件；Go 编写的 </w:t>
      </w:r>
      <w:r>
        <w:rPr>
          <w:rFonts w:ascii="Consolas" w:hAnsi="Consolas" w:eastAsia="Consolas"/>
          <w:color w:val="1F4D78"/>
          <w:sz w:val="21"/>
        </w:rPr>
        <w:t>OTAdevice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负责轮询版本、备份、下载、校验、替换及重启 </w:t>
      </w:r>
      <w:r>
        <w:rPr>
          <w:rFonts w:ascii="Consolas" w:hAnsi="Consolas" w:eastAsia="Consolas"/>
          <w:color w:val="1F4D78"/>
          <w:sz w:val="21"/>
        </w:rPr>
        <w:t>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；Python </w:t>
      </w:r>
      <w:r>
        <w:rPr>
          <w:rFonts w:ascii="Consolas" w:hAnsi="Consolas" w:eastAsia="Consolas"/>
          <w:color w:val="1F4D78"/>
          <w:sz w:val="21"/>
        </w:rPr>
        <w:t>httpserver.py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提供局域网设备号查看/录入页面。三者分别由 </w:t>
      </w:r>
      <w:r>
        <w:rPr>
          <w:rFonts w:ascii="Consolas" w:hAnsi="Consolas" w:eastAsia="Consolas"/>
          <w:color w:val="1F4D78"/>
          <w:sz w:val="21"/>
        </w:rPr>
        <w:t>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gostart.service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httpstart.service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管理。</w:t>
      </w:r>
    </w:p>
    <w:p>
      <w:pPr>
        <w:pStyle w:val="Heading2"/>
      </w:pPr>
      <w:r>
        <w:t>2.2 当前实机快照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2300"/>
        <w:gridCol w:w="7060"/>
      </w:tblGrid>
      <w:tr>
        <w:trPr>
          <w:tblHeader w:val="true"/>
        </w:trP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项目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核验结果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主机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Orange Pi 3B，aarch64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系统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Orange Pi 1.0.8 / Ubuntu 22.04.5 LTS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内核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5.10.160-rockchip-rk356x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当前网络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wlan0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为 </w:t>
            </w:r>
            <w:r>
              <w:rPr>
                <w:rFonts w:ascii="Consolas" w:hAnsi="Consolas" w:eastAsia="Consolas"/>
                <w:color w:val="1F4D78"/>
                <w:sz w:val="18"/>
              </w:rPr>
              <w:t>192.168.0.104/24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；</w:t>
            </w:r>
            <w:r>
              <w:rPr>
                <w:rFonts w:ascii="Consolas" w:hAnsi="Consolas" w:eastAsia="Consolas"/>
                <w:color w:val="1F4D78"/>
                <w:sz w:val="18"/>
              </w:rPr>
              <w:t>eth0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为 DOWN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工程目录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Git 分支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feature/add_aboard_tts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工程版本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CMake </w:t>
            </w:r>
            <w:r>
              <w:rPr>
                <w:rFonts w:ascii="Consolas" w:hAnsi="Consolas" w:eastAsia="Consolas"/>
                <w:color w:val="1F4D78"/>
                <w:sz w:val="18"/>
              </w:rPr>
              <w:t>project(car VERSION 1.3.11)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最新提交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c4f0ffb2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（2026-07-28，修改喇叭和麦并优化）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当前设备号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CN010200000000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，型号编码 </w:t>
            </w:r>
            <w:r>
              <w:rPr>
                <w:rFonts w:ascii="Consolas" w:hAnsi="Consolas" w:eastAsia="Consolas"/>
                <w:color w:val="1F4D78"/>
                <w:sz w:val="18"/>
              </w:rPr>
              <w:t>0102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当前推流编译开关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WEBRTCPUSH_USE_MPP=0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，即 Chromium 路径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Car 构建产物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build/main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，约 3.3 MB，ARM64 ELF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Car 生产路径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/home/orangepi/car/master/main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，由人工发布或 OTA 更新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仓库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http://git.yd-ss.com/leimingyu/OTAdevice.git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，默认分支 </w:t>
            </w:r>
            <w:r>
              <w:rPr>
                <w:rFonts w:ascii="Consolas" w:hAnsi="Consolas" w:eastAsia="Consolas"/>
                <w:color w:val="1F4D78"/>
                <w:sz w:val="18"/>
              </w:rPr>
              <w:t>master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systemd unit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三份均位于 </w:t>
            </w:r>
            <w:r>
              <w:rPr>
                <w:rFonts w:ascii="Consolas" w:hAnsi="Consolas" w:eastAsia="Consolas"/>
                <w:color w:val="1F4D78"/>
                <w:sz w:val="18"/>
              </w:rPr>
              <w:t>/etc/systemd/system/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服务状态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carstart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</w:t>
            </w:r>
            <w:r>
              <w:rPr>
                <w:rFonts w:ascii="Consolas" w:hAnsi="Consolas" w:eastAsia="Consolas"/>
                <w:color w:val="1F4D78"/>
                <w:sz w:val="18"/>
              </w:rPr>
              <w:t>httpstart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</w:t>
            </w:r>
            <w:r>
              <w:rPr>
                <w:rFonts w:ascii="Consolas" w:hAnsi="Consolas" w:eastAsia="Consolas"/>
                <w:color w:val="1F4D78"/>
                <w:sz w:val="18"/>
              </w:rPr>
              <w:t>gostart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均为 disabled、inactive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当前缺失文件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master/main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</w:t>
            </w:r>
            <w:r>
              <w:rPr>
                <w:rFonts w:ascii="Consolas" w:hAnsi="Consolas" w:eastAsia="Consolas"/>
                <w:color w:val="1F4D78"/>
                <w:sz w:val="18"/>
              </w:rPr>
              <w:t>goproject/OTAdevice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</w:t>
            </w:r>
            <w:r>
              <w:rPr>
                <w:rFonts w:ascii="Consolas" w:hAnsi="Consolas" w:eastAsia="Consolas"/>
                <w:color w:val="1F4D78"/>
                <w:sz w:val="18"/>
              </w:rPr>
              <w:t>version.conf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</w:t>
            </w:r>
            <w:r>
              <w:rPr>
                <w:rFonts w:ascii="Consolas" w:hAnsi="Consolas" w:eastAsia="Consolas"/>
                <w:color w:val="1F4D78"/>
                <w:sz w:val="18"/>
              </w:rPr>
              <w:t>backup/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当前可用文件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build/main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</w:t>
            </w:r>
            <w:r>
              <w:rPr>
                <w:rFonts w:ascii="Consolas" w:hAnsi="Consolas" w:eastAsia="Consolas"/>
                <w:color w:val="1F4D78"/>
                <w:sz w:val="18"/>
              </w:rPr>
              <w:t>httpserver.py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本次检查时主程序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未发现 Car、OTA 或 HTTP Server 进程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仍在运行的相关进程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存在 Chromium 进程，不能据此认定主程序健康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资源</w:t>
            </w:r>
          </w:p>
        </w:tc>
        <w:tc>
          <w:tcPr>
            <w:tcW w:type="dxa" w:w="7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根分区约 29 GB，已用 61%；内存约 3.8 GiB</w:t>
            </w:r>
          </w:p>
        </w:tc>
      </w:tr>
    </w:tbl>
    <w:p>
      <w:pPr>
        <w:spacing w:after="20"/>
      </w:pPr>
    </w:p>
    <w:p>
      <w:pPr>
        <w:pStyle w:val="Heading2"/>
      </w:pPr>
      <w:r>
        <w:t>2.3 接手后的首要动作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按 OTA 目录约定补齐 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goproject/OTAdevice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 </w:t>
      </w:r>
      <w:r>
        <w:rPr>
          <w:rFonts w:ascii="Consolas" w:hAnsi="Consolas" w:eastAsia="Consolas"/>
          <w:color w:val="1F4D78"/>
          <w:sz w:val="21"/>
        </w:rPr>
        <w:t>backup/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校验三份 unit 后执行 </w:t>
      </w:r>
      <w:r>
        <w:rPr>
          <w:rFonts w:ascii="Consolas" w:hAnsi="Consolas" w:eastAsia="Consolas"/>
          <w:color w:val="1F4D78"/>
          <w:sz w:val="21"/>
        </w:rPr>
        <w:t>daemon-reload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，明确是否 </w:t>
      </w:r>
      <w:r>
        <w:rPr>
          <w:rFonts w:ascii="Consolas" w:hAnsi="Consolas" w:eastAsia="Consolas"/>
          <w:color w:val="1F4D78"/>
          <w:sz w:val="21"/>
        </w:rPr>
        <w:t>enable --now</w:t>
      </w:r>
      <w:r>
        <w:rPr>
          <w:rFonts w:ascii="Microsoft YaHei" w:hAnsi="Microsoft YaHei" w:eastAsia="Microsoft YaHei"/>
          <w:b w:val="0"/>
          <w:color w:val="1F2933"/>
          <w:sz w:val="22"/>
        </w:rPr>
        <w:t>，完成重启恢复验收。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在架空车辆状态下验证 OTA 停服、备份、替换、重启、回滚和整机重启全链路。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限制 HTTP Server 只在可信局域网使用，并尽快增加鉴权和输入校验。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轮换历史日志中可能暴露过的 JWT/Tailscale 凭据，并改造日志脱敏。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确认生产推流路径是 Chromium、Go 还是 C/libdatachannel。</w:t>
      </w:r>
    </w:p>
    <w:p>
      <w:pPr>
        <w:pStyle w:val="Heading1"/>
      </w:pPr>
      <w:r>
        <w:t>3. 系统架构与数据流</w:t>
      </w:r>
    </w:p>
    <w:p>
      <w:pPr>
        <w:pStyle w:val="Heading2"/>
      </w:pPr>
      <w:r>
        <w:t>3.1 分层结构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上层 App / 后端 / OTA 平台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HTTPS：拉取设备配置、语言、推流模式、音量等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MQTT：控制、心跳、验证、状态上报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WebRTC/信令：视频、麦克风、喊话、DataChannel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└─ UDP 18888：局域网发现、WiFi 配置、推流调试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▼</w:t>
      </w:r>
      <w:r>
        <w:br/>
      </w:r>
      <w:r>
        <w:rPr>
          <w:rFonts w:ascii="Consolas" w:hAnsi="Consolas" w:eastAsia="Consolas"/>
          <w:color w:val="344054"/>
          <w:sz w:val="17"/>
        </w:rPr>
        <w:t>systemd 服务管理层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carstart.service  → /home/orangepi/car/master/main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gostart.service   → /home/orangepi/car/master/goproject/OTAdevice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└─ httpstart.service → python3 /home/orangepi/car/master/httpserver.py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┌─────────┼─────────┐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▼         ▼         ▼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Car 主程序  OTA 更新器  HTTP Server :8080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▼</w:t>
      </w:r>
      <w:r>
        <w:br/>
      </w:r>
      <w:r>
        <w:rPr>
          <w:rFonts w:ascii="Consolas" w:hAnsi="Consolas" w:eastAsia="Consolas"/>
          <w:color w:val="344054"/>
          <w:sz w:val="17"/>
        </w:rPr>
        <w:t>app/ 业务启动与设备身份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main：分阶段初始化、拉起常驻线程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device_identity：设备号 → 型号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└─ device_change：WiFi/设备配置变更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▼</w:t>
      </w:r>
      <w:r>
        <w:br/>
      </w:r>
      <w:r>
        <w:rPr>
          <w:rFonts w:ascii="Consolas" w:hAnsi="Consolas" w:eastAsia="Consolas"/>
          <w:color w:val="344054"/>
          <w:sz w:val="17"/>
        </w:rPr>
        <w:t>modules/ 公共服务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HTTP / MQTT / logger / IPC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runtime_deps / go_deploy / tailscale_deploy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wifi_config / device_debug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└─ webrtcpush / browser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▼</w:t>
      </w:r>
      <w:r>
        <w:br/>
      </w:r>
      <w:r>
        <w:rPr>
          <w:rFonts w:ascii="Consolas" w:hAnsi="Consolas" w:eastAsia="Consolas"/>
          <w:color w:val="344054"/>
          <w:sz w:val="17"/>
        </w:rPr>
        <w:t>drivers/ 硬件与车型控制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gpio / softPWM / I2C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devicecontrol：car、tank、ship、ptz、robot、gps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├─ sensors：音频、温度、角度、红外等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└─ selfcontrol：自控逻辑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│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                ▼</w:t>
      </w:r>
      <w:r>
        <w:br/>
      </w:r>
      <w:r>
        <w:rPr>
          <w:rFonts w:ascii="Consolas" w:hAnsi="Consolas" w:eastAsia="Consolas"/>
          <w:color w:val="344054"/>
          <w:sz w:val="17"/>
        </w:rPr>
        <w:t>GPIO、串口、摄像头、麦克风、喇叭、传感器、电机</w:t>
      </w:r>
    </w:p>
    <w:p>
      <w:pPr>
        <w:pStyle w:val="Heading2"/>
      </w:pPr>
      <w:r>
        <w:t>3.2 主数据流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设备识别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：读取 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提取第 3～6 位型号编码 → 映射到 </w:t>
      </w:r>
      <w:r>
        <w:rPr>
          <w:rFonts w:ascii="Consolas" w:hAnsi="Consolas" w:eastAsia="Consolas"/>
          <w:color w:val="1F4D78"/>
          <w:sz w:val="21"/>
        </w:rPr>
        <w:t>DEVICE_*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初始化对应硬件。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控制链路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：MQTT 消息 → 消息类型分发 → </w:t>
      </w:r>
      <w:r>
        <w:rPr>
          <w:rFonts w:ascii="Consolas" w:hAnsi="Consolas" w:eastAsia="Consolas"/>
          <w:color w:val="1F4D78"/>
          <w:sz w:val="21"/>
        </w:rPr>
        <w:t>device_walk_control()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等车型接口 → </w:t>
      </w:r>
      <w:r>
        <w:rPr>
          <w:rFonts w:ascii="Consolas" w:hAnsi="Consolas" w:eastAsia="Consolas"/>
          <w:color w:val="1F4D78"/>
          <w:sz w:val="21"/>
        </w:rPr>
        <w:t>device_gpio_control()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/ 串口输出。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配置链路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：HTTPS </w:t>
      </w:r>
      <w:r>
        <w:rPr>
          <w:rFonts w:ascii="Consolas" w:hAnsi="Consolas" w:eastAsia="Consolas"/>
          <w:color w:val="1F4D78"/>
          <w:sz w:val="21"/>
        </w:rPr>
        <w:t>device/getConfig?deviceNo=...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MQTT 节点、视频 URL、语言、</w:t>
      </w:r>
      <w:r>
        <w:rPr>
          <w:rFonts w:ascii="Consolas" w:hAnsi="Consolas" w:eastAsia="Consolas"/>
          <w:color w:val="1F4D78"/>
          <w:sz w:val="21"/>
        </w:rPr>
        <w:t>webrtcMode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等运行参数。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视频链路</w:t>
      </w:r>
      <w:r>
        <w:rPr>
          <w:rFonts w:ascii="Microsoft YaHei" w:hAnsi="Microsoft YaHei" w:eastAsia="Microsoft YaHei"/>
          <w:b w:val="0"/>
          <w:color w:val="1F2933"/>
          <w:sz w:val="22"/>
        </w:rPr>
        <w:t>：当前编译为 Chromium；代码同时保留 Go 与 C/libdatachannel 分支。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局域网配置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：UDP </w:t>
      </w:r>
      <w:r>
        <w:rPr>
          <w:rFonts w:ascii="Consolas" w:hAnsi="Consolas" w:eastAsia="Consolas"/>
          <w:color w:val="1F4D78"/>
          <w:sz w:val="21"/>
        </w:rPr>
        <w:t>0.0.0.0:18888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处理设备发现、WiFi 配置和推流调试命令。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本地 IPC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：Unix Socket </w:t>
      </w:r>
      <w:r>
        <w:rPr>
          <w:rFonts w:ascii="Consolas" w:hAnsi="Consolas" w:eastAsia="Consolas"/>
          <w:color w:val="1F4D78"/>
          <w:sz w:val="21"/>
        </w:rPr>
        <w:t>/tmp/device_msg.sock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OTA 链路</w:t>
      </w:r>
      <w:r>
        <w:rPr>
          <w:rFonts w:ascii="Microsoft YaHei" w:hAnsi="Microsoft YaHei" w:eastAsia="Microsoft YaHei"/>
          <w:b w:val="0"/>
          <w:color w:val="1F2933"/>
          <w:sz w:val="22"/>
        </w:rPr>
        <w:t>：</w:t>
      </w:r>
      <w:r>
        <w:rPr>
          <w:rFonts w:ascii="Consolas" w:hAnsi="Consolas" w:eastAsia="Consolas"/>
          <w:color w:val="1F4D78"/>
          <w:sz w:val="21"/>
        </w:rPr>
        <w:t>OTAdevice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读取设备号和 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请求 OTA API → 停止 Car → 备份旧 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下载 </w:t>
      </w:r>
      <w:r>
        <w:rPr>
          <w:rFonts w:ascii="Consolas" w:hAnsi="Consolas" w:eastAsia="Consolas"/>
          <w:color w:val="1F4D78"/>
          <w:sz w:val="21"/>
        </w:rPr>
        <w:t>main.tmp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MD5 校验 → 替换 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重启 Car → 重启系统。</w:t>
      </w:r>
    </w:p>
    <w:p>
      <w:pPr>
        <w:pStyle w:val="ListBullet"/>
      </w:pPr>
      <w:r>
        <w:rPr>
          <w:rFonts w:ascii="Microsoft YaHei" w:hAnsi="Microsoft YaHei" w:eastAsia="Microsoft YaHei"/>
          <w:b/>
          <w:color w:val="1F2933"/>
          <w:sz w:val="22"/>
        </w:rPr>
        <w:t>设备号录入链路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：浏览器访问 HTTP Server </w:t>
      </w:r>
      <w:r>
        <w:rPr>
          <w:rFonts w:ascii="Consolas" w:hAnsi="Consolas" w:eastAsia="Consolas"/>
          <w:color w:val="1F4D78"/>
          <w:sz w:val="21"/>
        </w:rPr>
        <w:t>:8080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→ GET </w:t>
      </w:r>
      <w:r>
        <w:rPr>
          <w:rFonts w:ascii="Consolas" w:hAnsi="Consolas" w:eastAsia="Consolas"/>
          <w:color w:val="1F4D78"/>
          <w:sz w:val="21"/>
        </w:rPr>
        <w:t>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查看设备号 → POST </w:t>
      </w:r>
      <w:r>
        <w:rPr>
          <w:rFonts w:ascii="Consolas" w:hAnsi="Consolas" w:eastAsia="Consolas"/>
          <w:color w:val="1F4D78"/>
          <w:sz w:val="21"/>
        </w:rPr>
        <w:t>/submit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覆盖写入 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Heading1"/>
      </w:pPr>
      <w:r>
        <w:t>4. 代码目录与职责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800"/>
        <w:gridCol w:w="2500"/>
        <w:gridCol w:w="50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路径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职责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接手时重点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CMakeLists.txt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顶层构建、版本、编译类型、依赖链接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Release/Debug、静态库、链接项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app/main/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main()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、初始化顺序、常驻线程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首个阅读入口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app/device_identity/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设备号读取、型号映射、MQTT topic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新增型号必查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app/device_change/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设备号/WiFi 变更及管理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配网与持久化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drivers/gpio/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wiringPi、GPIO、softPWM、I2C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引脚冲突和板型差异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drivers/devicecontrol/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各车/坦克/船/云台/机器人控制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速度、方向、急停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drivers/sensors/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音频、TTS、温度、角度、红外等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声卡竞争与资源文件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drivers/selfcontrol/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自控状态及线程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与人工遥控互斥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modules/mqtt/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连接、订阅、发布、验证、消息分发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多 Broker 与重连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modules/http/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后端配置获取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超时、回退默认值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modules/browser/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Chromium 推流入口与重启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DISPLAY/PulseAudio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modules/webrtcpush/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 原生 WebRTC、GStreamer、MPP、音频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复杂度最高模块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modules/wifi_config/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UDP 发现和 WiFi 配置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端口 18888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modules/device_debug/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推流模式/URL 调试接口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仅受控网络使用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modules/runtime_deps/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运行时检查/安装依赖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启动时可能执行 apt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modules/go_deploy/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拉取/校验/运行 Go 视频程序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TLS 校验风险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modules/logger/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zlog 封装、日志保留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必须做敏感信息脱敏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third_party/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mosquitto、libdatachannel、cJSON、zlog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供应链和许可证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build/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CMake 构建输出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不作为源码维护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main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Car 生产二进制，</w:t>
            </w:r>
            <w:r>
              <w:rPr>
                <w:rFonts w:ascii="Consolas" w:hAnsi="Consolas" w:eastAsia="Consolas"/>
                <w:color w:val="1F4D78"/>
                <w:sz w:val="18"/>
              </w:rPr>
              <w:t>carstart.service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与 OTA 的共同目标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不等同于 </w:t>
            </w:r>
            <w:r>
              <w:rPr>
                <w:rFonts w:ascii="Consolas" w:hAnsi="Consolas" w:eastAsia="Consolas"/>
                <w:color w:val="1F4D78"/>
                <w:sz w:val="18"/>
              </w:rPr>
              <w:t>build/main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goproject/OTAdevice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Go OTA 常驻程序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由 </w:t>
            </w:r>
            <w:r>
              <w:rPr>
                <w:rFonts w:ascii="Consolas" w:hAnsi="Consolas" w:eastAsia="Consolas"/>
                <w:color w:val="1F4D78"/>
                <w:sz w:val="18"/>
              </w:rPr>
              <w:t>gostart.service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启动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goproject/main.go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源码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版本轮询、备份、校验、替换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httpserver.py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设备号录入 HTTP Server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TCP 8080、无第三方 Python 依赖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version.conf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当前版本号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首次部署需创建，可为空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backup/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Car 二进制备份目录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可自动创建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log/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运行日志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可能含敏感数据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交接文档/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本交接材料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DOCX 与 Markdown</w:t>
            </w:r>
          </w:p>
        </w:tc>
      </w:tr>
    </w:tbl>
    <w:p>
      <w:pPr>
        <w:spacing w:after="20"/>
      </w:pPr>
    </w:p>
    <w:p>
      <w:pPr>
        <w:pStyle w:val="Heading1"/>
      </w:pPr>
      <w:r>
        <w:t>5. 启动流程</w:t>
      </w:r>
    </w:p>
    <w:p>
      <w:r>
        <w:rPr>
          <w:rFonts w:ascii="Consolas" w:hAnsi="Consolas" w:eastAsia="Consolas"/>
          <w:color w:val="1F4D78"/>
          <w:sz w:val="21"/>
        </w:rPr>
        <w:t>app/main/main.c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使用阶段化初始化表。带 fatal 标记的步骤失败会直接返回错误码；非 fatal 步骤只记录警告并继续。</w:t>
      </w:r>
    </w:p>
    <w:p>
      <w:pPr>
        <w:pStyle w:val="Heading2"/>
      </w:pPr>
      <w:r>
        <w:t>5.1 初始化顺序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core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初始化日志。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platform_driver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初始化 wiringPi；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初始化音频配置和音频运行环境。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app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读取设备号；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生成 MQTT topic；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检查并自动配置 WiFi。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device_driver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初始化硬件 I2C；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初始化射击冷却（不支持的设备允许跳过）。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module_service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检查/安装运行时依赖；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请求基础数据与 MQTT/视频配置；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检查/部署 Go 视频程序；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启动 </w:t>
      </w:r>
      <w:r>
        <w:rPr>
          <w:rFonts w:ascii="Consolas" w:hAnsi="Consolas" w:eastAsia="Consolas"/>
          <w:color w:val="1F4D78"/>
          <w:sz w:val="21"/>
        </w:rPr>
        <w:t>/tmp/device_msg.sock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启动 WiFi 配置 UDP 服务。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runtime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拉起 8 个工作线程；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播放连接成功提示音；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   - 主线程进入常驻 sleep。</w:t>
      </w:r>
    </w:p>
    <w:p>
      <w:pPr>
        <w:pStyle w:val="Heading2"/>
      </w:pPr>
      <w:r>
        <w:t>5.2 工作线程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800"/>
        <w:gridCol w:w="2500"/>
        <w:gridCol w:w="50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线程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主要职责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关注点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thread_exit_time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串口接收、异常退出计时、失联停车、自控计时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安全关键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thread_mqtt_beat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心跳、验证开关轮询、状态发布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MQTT 健康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thread_open_browser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Go/原生 C/Chromium 三选一推流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互斥与自动回退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thread_mqtt_reconnect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MQTT 初始化、重试与循环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多节点部分失败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thread_time_calculation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5 ms 周期快速检查与计数器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CPU 占用与溢出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thread_play_mp3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音频播放队列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与喊话/麦克风竞争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thread_steering_control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25 ms 方向盘平滑处理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无匹配设备时退出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thread_wifi_offline_recovery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断网恢复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当前日志显示 40 秒检测</w:t>
            </w:r>
          </w:p>
        </w:tc>
      </w:tr>
    </w:tbl>
    <w:p>
      <w:pPr>
        <w:spacing w:after="20"/>
      </w:pPr>
    </w:p>
    <w:p>
      <w:pPr>
        <w:pStyle w:val="Heading1"/>
      </w:pPr>
      <w:r>
        <w:t>6. 设备识别与已注册型号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设备号当前为 14 位字符串，例如 </w:t>
      </w:r>
      <w:r>
        <w:rPr>
          <w:rFonts w:ascii="Consolas" w:hAnsi="Consolas" w:eastAsia="Consolas"/>
          <w:color w:val="1F4D78"/>
          <w:sz w:val="21"/>
        </w:rPr>
        <w:t>CN010200000000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。第 3～6 位 </w:t>
      </w:r>
      <w:r>
        <w:rPr>
          <w:rFonts w:ascii="Consolas" w:hAnsi="Consolas" w:eastAsia="Consolas"/>
          <w:color w:val="1F4D78"/>
          <w:sz w:val="21"/>
        </w:rPr>
        <w:t>0102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是型号编码。新增设备时不能只加枚举；需同步检查身份映射、设备初始化表、控制实现、GPIO/串口资源、急停逻辑和文档。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800"/>
        <w:gridCol w:w="2500"/>
        <w:gridCol w:w="50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类别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编码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说明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车辆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0101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莽牛大车，速度上限约 150，避免顶满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车辆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0102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小闪电/莽牛小车，最大速度 200；当前实机型号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车辆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0103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挖掘机，按电池电压调速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车辆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0104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推土机，按电池电压调速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车辆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0105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人坐超大车，串口遥控方案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车辆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0106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F1 双电机大板，含起步阈值与固定转向 PWM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坦克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0201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废弃占位，不建议新部署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坦克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0202/0203/0204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豹2/M1A2/99A 等，按电池电压调速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坦克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0206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可喷水坦克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坦克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0207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可发射水弹坦克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船舶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0301/0302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两套独立船舶控制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云台/定位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0401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云台炮台，有限位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云台/定位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0403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GPS 定位设备，串口线程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云台/定位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0404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烟花大云台等，有限位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云台/定位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0405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云台，例如射击 pin27 配置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云台/定位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0406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水枪炮台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机器人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0501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机械狗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机器人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0502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六自由度机械臂，CH340 串口总线舵机</w:t>
            </w:r>
          </w:p>
        </w:tc>
      </w:tr>
    </w:tbl>
    <w:p>
      <w:pPr>
        <w:spacing w:after="20"/>
      </w:pP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8" w:space="0" w:color="D5A000"/>
          <w:left w:val="single" w:sz="8" w:space="0" w:color="D5A000"/>
          <w:bottom w:val="single" w:sz="8" w:space="0" w:color="D5A000"/>
          <w:right w:val="single" w:sz="8" w:space="0" w:color="D5A000"/>
          <w:insideH w:val="single" w:sz="8" w:space="0" w:color="D5A000"/>
          <w:insideV w:val="single" w:sz="8" w:space="0" w:color="D5A000"/>
        </w:tblBorders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8E1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6B4F00"/>
                <w:sz w:val="19"/>
              </w:rPr>
              <w:t xml:space="preserve">注意：旧资料中的 </w:t>
            </w:r>
            <w:r>
              <w:rPr>
                <w:rFonts w:ascii="Consolas" w:hAnsi="Consolas" w:eastAsia="Consolas"/>
                <w:color w:val="1F4D78"/>
                <w:sz w:val="18"/>
              </w:rPr>
              <w:t>0205</w:t>
            </w:r>
            <w:r>
              <w:rPr>
                <w:rFonts w:ascii="Microsoft YaHei" w:hAnsi="Microsoft YaHei" w:eastAsia="Microsoft YaHei"/>
                <w:b w:val="0"/>
                <w:color w:val="6B4F00"/>
                <w:sz w:val="19"/>
              </w:rPr>
              <w:t xml:space="preserve"> 与当前代码不一致，应以代码注册表为准。</w:t>
            </w:r>
          </w:p>
        </w:tc>
      </w:tr>
    </w:tbl>
    <w:p>
      <w:pPr>
        <w:spacing w:after="20"/>
      </w:pPr>
    </w:p>
    <w:p>
      <w:pPr>
        <w:pStyle w:val="Heading1"/>
      </w:pPr>
      <w:r>
        <w:t>7. 构建环境与依赖</w:t>
      </w:r>
    </w:p>
    <w:p>
      <w:pPr>
        <w:pStyle w:val="Heading2"/>
      </w:pPr>
      <w:r>
        <w:t>7.1 已核验工具链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CMake 3.22.1；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GCC 11.4.0；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GStreamer 1.20.3；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GLib 2.72.4；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aarch64 Linux。</w:t>
      </w:r>
    </w:p>
    <w:p>
      <w:pPr>
        <w:pStyle w:val="Heading2"/>
      </w:pPr>
      <w:r>
        <w:t>7.2 主要依赖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系统库：wiringPi、libcurl、OpenSSL、pthread、dl、uuid、math；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GStreamer：core、app、webrtc、sdp、video、json-glib、libsoup 2.4、libjpeg；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仓库内依赖：Mosquitto、libdatachannel、cJSON、zlog；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Chromium 路径：</w:t>
      </w:r>
      <w:r>
        <w:rPr>
          <w:rFonts w:ascii="Consolas" w:hAnsi="Consolas" w:eastAsia="Consolas"/>
          <w:color w:val="1F4D78"/>
          <w:sz w:val="21"/>
        </w:rPr>
        <w:t>chromium-browser</w:t>
      </w:r>
      <w:r>
        <w:rPr>
          <w:rFonts w:ascii="Microsoft YaHei" w:hAnsi="Microsoft YaHei" w:eastAsia="Microsoft YaHei"/>
          <w:b w:val="0"/>
          <w:color w:val="1F2933"/>
          <w:sz w:val="22"/>
        </w:rPr>
        <w:t>/</w:t>
      </w:r>
      <w:r>
        <w:rPr>
          <w:rFonts w:ascii="Consolas" w:hAnsi="Consolas" w:eastAsia="Consolas"/>
          <w:color w:val="1F4D78"/>
          <w:sz w:val="21"/>
        </w:rPr>
        <w:t>chromium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xdotool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原生推流可用：Rockchip MPP，缺失时可回退 x264。</w:t>
      </w:r>
    </w:p>
    <w:p>
      <w:pPr>
        <w:pStyle w:val="Heading2"/>
      </w:pPr>
      <w:r>
        <w:t>7.3 常规编译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cmake -S . -B build -DCAR_BUILD_TYPE=Release</w:t>
      </w:r>
      <w:r>
        <w:br/>
      </w:r>
      <w:r>
        <w:rPr>
          <w:rFonts w:ascii="Consolas" w:hAnsi="Consolas" w:eastAsia="Consolas"/>
          <w:color w:val="344054"/>
          <w:sz w:val="17"/>
        </w:rPr>
        <w:t>cmake --build build -j2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调试构建：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cmake -S . -B build -DCAR_BUILD_TYPE=Debug</w:t>
      </w:r>
      <w:r>
        <w:br/>
      </w:r>
      <w:r>
        <w:rPr>
          <w:rFonts w:ascii="Consolas" w:hAnsi="Consolas" w:eastAsia="Consolas"/>
          <w:color w:val="344054"/>
          <w:sz w:val="17"/>
        </w:rPr>
        <w:t>cmake --build build -j2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产物：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/home/orangepi/car/master/build/main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Release 模式会定义 </w:t>
      </w:r>
      <w:r>
        <w:rPr>
          <w:rFonts w:ascii="Consolas" w:hAnsi="Consolas" w:eastAsia="Consolas"/>
          <w:color w:val="1F4D78"/>
          <w:sz w:val="21"/>
        </w:rPr>
        <w:t>LOG_PRODUCTION</w:t>
      </w:r>
      <w:r>
        <w:rPr>
          <w:rFonts w:ascii="Microsoft YaHei" w:hAnsi="Microsoft YaHei" w:eastAsia="Microsoft YaHei"/>
          <w:b w:val="0"/>
          <w:color w:val="1F2933"/>
          <w:sz w:val="22"/>
        </w:rPr>
        <w:t>，减少 debug 日志。项目虽然主体是 C，但 libdatachannel 是 C++，最终链接器被设置为 C++。</w:t>
      </w:r>
    </w:p>
    <w:p>
      <w:pPr>
        <w:pStyle w:val="Heading2"/>
      </w:pPr>
      <w:r>
        <w:t>7.4 构建后最低检查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file build/main</w:t>
      </w:r>
      <w:r>
        <w:br/>
      </w:r>
      <w:r>
        <w:rPr>
          <w:rFonts w:ascii="Consolas" w:hAnsi="Consolas" w:eastAsia="Consolas"/>
          <w:color w:val="344054"/>
          <w:sz w:val="17"/>
        </w:rPr>
        <w:t>ldd build/main</w:t>
      </w:r>
      <w:r>
        <w:br/>
      </w:r>
      <w:r>
        <w:rPr>
          <w:rFonts w:ascii="Consolas" w:hAnsi="Consolas" w:eastAsia="Consolas"/>
          <w:color w:val="344054"/>
          <w:sz w:val="17"/>
        </w:rPr>
        <w:t>./build/main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启动测试前应先确认没有旧实例，且车辆架空/断开动力，避免误动作。首次启动可能因 </w:t>
      </w:r>
      <w:r>
        <w:rPr>
          <w:rFonts w:ascii="Consolas" w:hAnsi="Consolas" w:eastAsia="Consolas"/>
          <w:color w:val="1F4D78"/>
          <w:sz w:val="21"/>
        </w:rPr>
        <w:t>runtime_deps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自动执行 apt 安装或摄像头 USB 重置，不应在生产高峰期盲测。</w:t>
      </w:r>
    </w:p>
    <w:p>
      <w:pPr>
        <w:pStyle w:val="Heading1"/>
        <w:pageBreakBefore/>
      </w:pPr>
      <w:r>
        <w:t>8. systemd 服务管理</w:t>
      </w:r>
    </w:p>
    <w:p>
      <w:pPr>
        <w:pStyle w:val="Heading2"/>
      </w:pPr>
      <w:r>
        <w:t>8.1 三项服务与文件位置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三份 unit 均应放在 </w:t>
      </w:r>
      <w:r>
        <w:rPr>
          <w:rFonts w:ascii="Consolas" w:hAnsi="Consolas" w:eastAsia="Consolas"/>
          <w:color w:val="1F4D78"/>
          <w:sz w:val="21"/>
        </w:rPr>
        <w:t>/etc/systemd/system/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，所有者为 </w:t>
      </w:r>
      <w:r>
        <w:rPr>
          <w:rFonts w:ascii="Consolas" w:hAnsi="Consolas" w:eastAsia="Consolas"/>
          <w:color w:val="1F4D78"/>
          <w:sz w:val="21"/>
        </w:rPr>
        <w:t>root:root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、权限通常为 </w:t>
      </w:r>
      <w:r>
        <w:rPr>
          <w:rFonts w:ascii="Consolas" w:hAnsi="Consolas" w:eastAsia="Consolas"/>
          <w:color w:val="1F4D78"/>
          <w:sz w:val="21"/>
        </w:rPr>
        <w:t>0644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。它们不在 </w:t>
      </w:r>
      <w:r>
        <w:rPr>
          <w:rFonts w:ascii="Consolas" w:hAnsi="Consolas" w:eastAsia="Consolas"/>
          <w:color w:val="1F4D78"/>
          <w:sz w:val="21"/>
        </w:rPr>
        <w:t>/lib/systemd/system/</w:t>
      </w:r>
      <w:r>
        <w:rPr>
          <w:rFonts w:ascii="Microsoft YaHei" w:hAnsi="Microsoft YaHei" w:eastAsia="Microsoft YaHei"/>
          <w:b w:val="0"/>
          <w:color w:val="1F2933"/>
          <w:sz w:val="22"/>
        </w:rPr>
        <w:t>；后者通常留给软件包管理器安装的 unit。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250"/>
        <w:gridCol w:w="1900"/>
        <w:gridCol w:w="2700"/>
        <w:gridCol w:w="3510"/>
      </w:tblGrid>
      <w:tr>
        <w:trPr>
          <w:tblHeader w:val="true"/>
        </w:trPr>
        <w:tc>
          <w:tcPr>
            <w:tcW w:type="dxa" w:w="12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7"/>
              </w:rPr>
              <w:t>Unit</w:t>
            </w:r>
          </w:p>
        </w:tc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7"/>
              </w:rPr>
              <w:t>管理对象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7"/>
              </w:rPr>
              <w:t>ExecStart</w:t>
            </w:r>
          </w:p>
        </w:tc>
        <w:tc>
          <w:tcPr>
            <w:tcW w:type="dxa" w:w="35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7"/>
              </w:rPr>
              <w:t>WorkingDirectory</w:t>
            </w:r>
          </w:p>
        </w:tc>
      </w:tr>
      <w:tr>
        <w:tc>
          <w:tcPr>
            <w:tcW w:type="dxa" w:w="12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carstart.service</w:t>
            </w:r>
          </w:p>
        </w:tc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7"/>
              </w:rPr>
              <w:t>Car 主程序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/home/orangepi/car/master/main</w:t>
            </w:r>
          </w:p>
        </w:tc>
        <w:tc>
          <w:tcPr>
            <w:tcW w:type="dxa" w:w="35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</w:t>
            </w:r>
          </w:p>
        </w:tc>
      </w:tr>
      <w:tr>
        <w:tc>
          <w:tcPr>
            <w:tcW w:type="dxa" w:w="12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httpstart.service</w:t>
            </w:r>
          </w:p>
        </w:tc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7"/>
              </w:rPr>
              <w:t>Python 设备号 HTTP Server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/usr/bin/python3 /home/orangepi/car/master/httpserver.py</w:t>
            </w:r>
          </w:p>
        </w:tc>
        <w:tc>
          <w:tcPr>
            <w:tcW w:type="dxa" w:w="35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</w:t>
            </w:r>
          </w:p>
        </w:tc>
      </w:tr>
      <w:tr>
        <w:tc>
          <w:tcPr>
            <w:tcW w:type="dxa" w:w="12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gostart.service</w:t>
            </w:r>
          </w:p>
        </w:tc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7"/>
              </w:rPr>
              <w:t>Go OTAdevice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/home/orangepi/car/master/goproject/OTAdevice</w:t>
            </w:r>
          </w:p>
        </w:tc>
        <w:tc>
          <w:tcPr>
            <w:tcW w:type="dxa" w:w="35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/home/orangepi/car/master/goproject</w:t>
            </w:r>
          </w:p>
        </w:tc>
      </w:tr>
    </w:tbl>
    <w:p>
      <w:pPr>
        <w:spacing w:after="20"/>
      </w:pPr>
    </w:p>
    <w:p>
      <w:r>
        <w:rPr>
          <w:rFonts w:ascii="Microsoft YaHei" w:hAnsi="Microsoft YaHei" w:eastAsia="Microsoft YaHei"/>
          <w:b w:val="0"/>
          <w:color w:val="1F2933"/>
          <w:sz w:val="22"/>
        </w:rPr>
        <w:t>当前实机三份 unit 均已加载、语法可识别，但均为 disabled、inactive；</w:t>
      </w:r>
      <w:r>
        <w:rPr>
          <w:rFonts w:ascii="Consolas" w:hAnsi="Consolas" w:eastAsia="Consolas"/>
          <w:color w:val="1F4D78"/>
          <w:sz w:val="21"/>
        </w:rPr>
        <w:t>carstart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 </w:t>
      </w:r>
      <w:r>
        <w:rPr>
          <w:rFonts w:ascii="Consolas" w:hAnsi="Consolas" w:eastAsia="Consolas"/>
          <w:color w:val="1F4D78"/>
          <w:sz w:val="21"/>
        </w:rPr>
        <w:t>gostart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的 ExecStart 目标文件缺失。</w:t>
      </w:r>
    </w:p>
    <w:p>
      <w:pPr>
        <w:pStyle w:val="Heading2"/>
      </w:pPr>
      <w:r>
        <w:t>8.2 当前 carstart.service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保存位置：</w:t>
      </w:r>
      <w:r>
        <w:rPr>
          <w:rFonts w:ascii="Consolas" w:hAnsi="Consolas" w:eastAsia="Consolas"/>
          <w:color w:val="1F4D78"/>
          <w:sz w:val="21"/>
        </w:rPr>
        <w:t>/etc/systemd/system/carstart.service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[Unit]</w:t>
      </w:r>
      <w:r>
        <w:br/>
      </w:r>
      <w:r>
        <w:rPr>
          <w:rFonts w:ascii="Consolas" w:hAnsi="Consolas" w:eastAsia="Consolas"/>
          <w:color w:val="344054"/>
          <w:sz w:val="17"/>
        </w:rPr>
        <w:t>Description=My Custom Service</w:t>
      </w:r>
      <w:r>
        <w:br/>
      </w:r>
      <w:r>
        <w:rPr>
          <w:rFonts w:ascii="Consolas" w:hAnsi="Consolas" w:eastAsia="Consolas"/>
          <w:color w:val="344054"/>
          <w:sz w:val="17"/>
        </w:rPr>
        <w:t>After=network.target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[Service]</w:t>
      </w:r>
      <w:r>
        <w:br/>
      </w:r>
      <w:r>
        <w:rPr>
          <w:rFonts w:ascii="Consolas" w:hAnsi="Consolas" w:eastAsia="Consolas"/>
          <w:color w:val="344054"/>
          <w:sz w:val="17"/>
        </w:rPr>
        <w:t>ExecStart=/home/orangepi/car/master/main</w:t>
      </w:r>
      <w:r>
        <w:br/>
      </w:r>
      <w:r>
        <w:rPr>
          <w:rFonts w:ascii="Consolas" w:hAnsi="Consolas" w:eastAsia="Consolas"/>
          <w:color w:val="344054"/>
          <w:sz w:val="17"/>
        </w:rPr>
        <w:t>Environment=TZ=Asia/Shanghai</w:t>
      </w:r>
      <w:r>
        <w:br/>
      </w:r>
      <w:r>
        <w:rPr>
          <w:rFonts w:ascii="Consolas" w:hAnsi="Consolas" w:eastAsia="Consolas"/>
          <w:color w:val="344054"/>
          <w:sz w:val="17"/>
        </w:rPr>
        <w:t>WorkingDirectory=/home/orangepi/car/master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Restart=always</w:t>
      </w:r>
      <w:r>
        <w:br/>
      </w:r>
      <w:r>
        <w:rPr>
          <w:rFonts w:ascii="Consolas" w:hAnsi="Consolas" w:eastAsia="Consolas"/>
          <w:color w:val="344054"/>
          <w:sz w:val="17"/>
        </w:rPr>
        <w:t>User=root</w:t>
      </w:r>
      <w:r>
        <w:br/>
      </w:r>
      <w:r>
        <w:rPr>
          <w:rFonts w:ascii="Consolas" w:hAnsi="Consolas" w:eastAsia="Consolas"/>
          <w:color w:val="344054"/>
          <w:sz w:val="17"/>
        </w:rPr>
        <w:t>Group=root</w:t>
      </w:r>
      <w:r>
        <w:br/>
      </w:r>
      <w:r>
        <w:rPr>
          <w:rFonts w:ascii="Consolas" w:hAnsi="Consolas" w:eastAsia="Consolas"/>
          <w:color w:val="344054"/>
          <w:sz w:val="17"/>
        </w:rPr>
        <w:t>Environment="DISPLAY=:0"</w:t>
      </w:r>
      <w:r>
        <w:br/>
      </w:r>
      <w:r>
        <w:rPr>
          <w:rFonts w:ascii="Consolas" w:hAnsi="Consolas" w:eastAsia="Consolas"/>
          <w:color w:val="344054"/>
          <w:sz w:val="17"/>
        </w:rPr>
        <w:t>Environment="XAUTHORITY=/home/orangepi/.Xauthority"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[Install]</w:t>
      </w:r>
      <w:r>
        <w:br/>
      </w:r>
      <w:r>
        <w:rPr>
          <w:rFonts w:ascii="Consolas" w:hAnsi="Consolas" w:eastAsia="Consolas"/>
          <w:color w:val="344054"/>
          <w:sz w:val="17"/>
        </w:rPr>
        <w:t>WantedBy=multi-user.target</w:t>
      </w:r>
    </w:p>
    <w:p>
      <w:r>
        <w:rPr>
          <w:rFonts w:ascii="Consolas" w:hAnsi="Consolas" w:eastAsia="Consolas"/>
          <w:color w:val="1F4D78"/>
          <w:sz w:val="21"/>
        </w:rPr>
        <w:t>DISPLAY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</w:t>
      </w:r>
      <w:r>
        <w:rPr>
          <w:rFonts w:ascii="Consolas" w:hAnsi="Consolas" w:eastAsia="Consolas"/>
          <w:color w:val="1F4D78"/>
          <w:sz w:val="21"/>
        </w:rPr>
        <w:t>XAUTHORITY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用于 Chromium 推流路径。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 OTA 的固定发布目标；</w:t>
      </w:r>
      <w:r>
        <w:rPr>
          <w:rFonts w:ascii="Consolas" w:hAnsi="Consolas" w:eastAsia="Consolas"/>
          <w:color w:val="1F4D78"/>
          <w:sz w:val="21"/>
        </w:rPr>
        <w:t>build/main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只是 CMake 构建产物。人工首次部署需执行：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sudo install -o root -g root -m 0755 build/main main</w:t>
      </w:r>
    </w:p>
    <w:p>
      <w:pPr>
        <w:pStyle w:val="Heading2"/>
      </w:pPr>
      <w:r>
        <w:t>8.3 当前 httpstart.service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保存位置：</w:t>
      </w:r>
      <w:r>
        <w:rPr>
          <w:rFonts w:ascii="Consolas" w:hAnsi="Consolas" w:eastAsia="Consolas"/>
          <w:color w:val="1F4D78"/>
          <w:sz w:val="21"/>
        </w:rPr>
        <w:t>/etc/systemd/system/httpstart.service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[Unit]</w:t>
      </w:r>
      <w:r>
        <w:br/>
      </w:r>
      <w:r>
        <w:rPr>
          <w:rFonts w:ascii="Consolas" w:hAnsi="Consolas" w:eastAsia="Consolas"/>
          <w:color w:val="344054"/>
          <w:sz w:val="17"/>
        </w:rPr>
        <w:t>Description=My Custom Service</w:t>
      </w:r>
      <w:r>
        <w:br/>
      </w:r>
      <w:r>
        <w:rPr>
          <w:rFonts w:ascii="Consolas" w:hAnsi="Consolas" w:eastAsia="Consolas"/>
          <w:color w:val="344054"/>
          <w:sz w:val="17"/>
        </w:rPr>
        <w:t>After=network.target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[Service]</w:t>
      </w:r>
      <w:r>
        <w:br/>
      </w:r>
      <w:r>
        <w:rPr>
          <w:rFonts w:ascii="Consolas" w:hAnsi="Consolas" w:eastAsia="Consolas"/>
          <w:color w:val="344054"/>
          <w:sz w:val="17"/>
        </w:rPr>
        <w:t>ExecStart=/usr/bin/python3 /home/orangepi/car/master/httpserver.py</w:t>
      </w:r>
      <w:r>
        <w:br/>
      </w:r>
      <w:r>
        <w:rPr>
          <w:rFonts w:ascii="Consolas" w:hAnsi="Consolas" w:eastAsia="Consolas"/>
          <w:color w:val="344054"/>
          <w:sz w:val="17"/>
        </w:rPr>
        <w:t>Environment=TZ=Asia/Shanghai</w:t>
      </w:r>
      <w:r>
        <w:br/>
      </w:r>
      <w:r>
        <w:rPr>
          <w:rFonts w:ascii="Consolas" w:hAnsi="Consolas" w:eastAsia="Consolas"/>
          <w:color w:val="344054"/>
          <w:sz w:val="17"/>
        </w:rPr>
        <w:t>WorkingDirectory=/home/orangepi/car/master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Restart=always</w:t>
      </w:r>
      <w:r>
        <w:br/>
      </w:r>
      <w:r>
        <w:rPr>
          <w:rFonts w:ascii="Consolas" w:hAnsi="Consolas" w:eastAsia="Consolas"/>
          <w:color w:val="344054"/>
          <w:sz w:val="17"/>
        </w:rPr>
        <w:t>User=root</w:t>
      </w:r>
      <w:r>
        <w:br/>
      </w:r>
      <w:r>
        <w:rPr>
          <w:rFonts w:ascii="Consolas" w:hAnsi="Consolas" w:eastAsia="Consolas"/>
          <w:color w:val="344054"/>
          <w:sz w:val="17"/>
        </w:rPr>
        <w:t>Group=root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[Install]</w:t>
      </w:r>
      <w:r>
        <w:br/>
      </w:r>
      <w:r>
        <w:rPr>
          <w:rFonts w:ascii="Consolas" w:hAnsi="Consolas" w:eastAsia="Consolas"/>
          <w:color w:val="344054"/>
          <w:sz w:val="17"/>
        </w:rPr>
        <w:t>WantedBy=multi-user.target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该服务不需要 Python 第三方包，脚本仅使用标准库。启动后先等待 20 秒，再尝试获取本机 IP 并绑定 TCP 8080。</w:t>
      </w:r>
    </w:p>
    <w:p>
      <w:pPr>
        <w:pStyle w:val="Heading2"/>
      </w:pPr>
      <w:r>
        <w:t>8.4 当前 gostart.service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保存位置：</w:t>
      </w:r>
      <w:r>
        <w:rPr>
          <w:rFonts w:ascii="Consolas" w:hAnsi="Consolas" w:eastAsia="Consolas"/>
          <w:color w:val="1F4D78"/>
          <w:sz w:val="21"/>
        </w:rPr>
        <w:t>/etc/systemd/system/gostart.service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[Unit]</w:t>
      </w:r>
      <w:r>
        <w:br/>
      </w:r>
      <w:r>
        <w:rPr>
          <w:rFonts w:ascii="Consolas" w:hAnsi="Consolas" w:eastAsia="Consolas"/>
          <w:color w:val="344054"/>
          <w:sz w:val="17"/>
        </w:rPr>
        <w:t>Description=My Custom Service</w:t>
      </w:r>
      <w:r>
        <w:br/>
      </w:r>
      <w:r>
        <w:rPr>
          <w:rFonts w:ascii="Consolas" w:hAnsi="Consolas" w:eastAsia="Consolas"/>
          <w:color w:val="344054"/>
          <w:sz w:val="17"/>
        </w:rPr>
        <w:t>After=network.target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[Service]</w:t>
      </w:r>
      <w:r>
        <w:br/>
      </w:r>
      <w:r>
        <w:rPr>
          <w:rFonts w:ascii="Consolas" w:hAnsi="Consolas" w:eastAsia="Consolas"/>
          <w:color w:val="344054"/>
          <w:sz w:val="17"/>
        </w:rPr>
        <w:t>ExecStart=/home/orangepi/car/master/goproject/OTAdevice</w:t>
      </w:r>
      <w:r>
        <w:br/>
      </w:r>
      <w:r>
        <w:rPr>
          <w:rFonts w:ascii="Consolas" w:hAnsi="Consolas" w:eastAsia="Consolas"/>
          <w:color w:val="344054"/>
          <w:sz w:val="17"/>
        </w:rPr>
        <w:t>Environment=TZ=Asia/Shanghai</w:t>
      </w:r>
      <w:r>
        <w:br/>
      </w:r>
      <w:r>
        <w:rPr>
          <w:rFonts w:ascii="Consolas" w:hAnsi="Consolas" w:eastAsia="Consolas"/>
          <w:color w:val="344054"/>
          <w:sz w:val="17"/>
        </w:rPr>
        <w:t>WorkingDirectory=/home/orangepi/car/master/goproject</w:t>
      </w:r>
      <w:r>
        <w:br/>
      </w:r>
      <w:r>
        <w:rPr>
          <w:rFonts w:ascii="Consolas" w:hAnsi="Consolas" w:eastAsia="Consolas"/>
          <w:color w:val="344054"/>
          <w:sz w:val="17"/>
        </w:rPr>
        <w:t>Restart=always</w:t>
      </w:r>
      <w:r>
        <w:br/>
      </w:r>
      <w:r>
        <w:rPr>
          <w:rFonts w:ascii="Consolas" w:hAnsi="Consolas" w:eastAsia="Consolas"/>
          <w:color w:val="344054"/>
          <w:sz w:val="17"/>
        </w:rPr>
        <w:t>User=root</w:t>
      </w:r>
      <w:r>
        <w:br/>
      </w:r>
      <w:r>
        <w:rPr>
          <w:rFonts w:ascii="Consolas" w:hAnsi="Consolas" w:eastAsia="Consolas"/>
          <w:color w:val="344054"/>
          <w:sz w:val="17"/>
        </w:rPr>
        <w:t>Group=root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[Install]</w:t>
      </w:r>
      <w:r>
        <w:br/>
      </w:r>
      <w:r>
        <w:rPr>
          <w:rFonts w:ascii="Consolas" w:hAnsi="Consolas" w:eastAsia="Consolas"/>
          <w:color w:val="344054"/>
          <w:sz w:val="17"/>
        </w:rPr>
        <w:t>WantedBy=multi-user.target</w:t>
      </w:r>
    </w:p>
    <w:p>
      <w:r>
        <w:rPr>
          <w:rFonts w:ascii="Consolas" w:hAnsi="Consolas" w:eastAsia="Consolas"/>
          <w:color w:val="1F4D78"/>
          <w:sz w:val="21"/>
        </w:rPr>
        <w:t>OTAdevice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内部会调用 </w:t>
      </w:r>
      <w:r>
        <w:rPr>
          <w:rFonts w:ascii="Consolas" w:hAnsi="Consolas" w:eastAsia="Consolas"/>
          <w:color w:val="1F4D78"/>
          <w:sz w:val="21"/>
        </w:rPr>
        <w:t>systemctl stop/restart 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 </w:t>
      </w:r>
      <w:r>
        <w:rPr>
          <w:rFonts w:ascii="Consolas" w:hAnsi="Consolas" w:eastAsia="Consolas"/>
          <w:color w:val="1F4D78"/>
          <w:sz w:val="21"/>
        </w:rPr>
        <w:t>reboot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，因此当前使用 root。程序中的 </w:t>
      </w:r>
      <w:r>
        <w:rPr>
          <w:rFonts w:ascii="Consolas" w:hAnsi="Consolas" w:eastAsia="Consolas"/>
          <w:color w:val="1F4D78"/>
          <w:sz w:val="21"/>
        </w:rPr>
        <w:t>sudo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在 root 服务下属于冗余，但不影响理解其权限需求。</w:t>
      </w:r>
    </w:p>
    <w:p>
      <w:pPr>
        <w:pStyle w:val="Heading2"/>
      </w:pPr>
      <w:r>
        <w:t>8.5 安装、检查与启停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复制或编辑 unit 后必须执行：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sudo chown root:root /etc/systemd/system/carstart.service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/etc/systemd/system/httpstart.service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/etc/systemd/system/gostart.service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chmod 0644 /etc/systemd/system/carstart.service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/etc/systemd/system/httpstart.service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/etc/systemd/system/gostart.service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systemd-analyze verify /etc/systemd/system/carstart.service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/etc/systemd/system/httpstart.service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/etc/systemd/system/gostart.service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daemon-reload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启动并设置开机自启：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sudo systemctl enable --now httpstart.service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enable --now carstart.service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enable --now gostart.service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统一检查：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systemctl is-enabled carstart.service httpstart.service 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systemctl is-active carstart.service httpstart.service 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systemctl status carstart.service httpstart.service gostart.service --no-pager -l</w:t>
      </w:r>
      <w:r>
        <w:br/>
      </w:r>
      <w:r>
        <w:rPr>
          <w:rFonts w:ascii="Consolas" w:hAnsi="Consolas" w:eastAsia="Consolas"/>
          <w:color w:val="344054"/>
          <w:sz w:val="17"/>
        </w:rPr>
        <w:t>journalctl -u carstart.service -u httpstart.service -u gostart.service -n 300 --no-pager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停止并取消开机自启：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sudo systemctl disable --now 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disable --now httpstart.service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disable --now carstart.service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只要修改了 unit 文件，就必须重新 </w:t>
      </w:r>
      <w:r>
        <w:rPr>
          <w:rFonts w:ascii="Consolas" w:hAnsi="Consolas" w:eastAsia="Consolas"/>
          <w:color w:val="1F4D78"/>
          <w:sz w:val="21"/>
        </w:rPr>
        <w:t>daemon-reload</w:t>
      </w:r>
      <w:r>
        <w:rPr>
          <w:rFonts w:ascii="Microsoft YaHei" w:hAnsi="Microsoft YaHei" w:eastAsia="Microsoft YaHei"/>
          <w:b w:val="0"/>
          <w:color w:val="1F2933"/>
          <w:sz w:val="22"/>
        </w:rPr>
        <w:t>；只替换二进制或 Python 脚本时不需要 reload，但需要 restart 对应服务。</w:t>
      </w:r>
    </w:p>
    <w:p>
      <w:pPr>
        <w:pStyle w:val="Heading2"/>
      </w:pPr>
      <w:r>
        <w:t>8.6 建议的加固项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将 </w:t>
      </w:r>
      <w:r>
        <w:rPr>
          <w:rFonts w:ascii="Consolas" w:hAnsi="Consolas" w:eastAsia="Consolas"/>
          <w:color w:val="1F4D78"/>
          <w:sz w:val="21"/>
        </w:rPr>
        <w:t>Description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改成明确名称；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网络服务使用 </w:t>
      </w:r>
      <w:r>
        <w:rPr>
          <w:rFonts w:ascii="Consolas" w:hAnsi="Consolas" w:eastAsia="Consolas"/>
          <w:color w:val="1F4D78"/>
          <w:sz w:val="21"/>
        </w:rPr>
        <w:t>Wants=network-online.target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</w:t>
      </w:r>
      <w:r>
        <w:rPr>
          <w:rFonts w:ascii="Consolas" w:hAnsi="Consolas" w:eastAsia="Consolas"/>
          <w:color w:val="1F4D78"/>
          <w:sz w:val="21"/>
        </w:rPr>
        <w:t>After=network-online.target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增加 </w:t>
      </w:r>
      <w:r>
        <w:rPr>
          <w:rFonts w:ascii="Consolas" w:hAnsi="Consolas" w:eastAsia="Consolas"/>
          <w:color w:val="1F4D78"/>
          <w:sz w:val="21"/>
        </w:rPr>
        <w:t>RestartSec=5</w:t>
      </w:r>
      <w:r>
        <w:rPr>
          <w:rFonts w:ascii="Microsoft YaHei" w:hAnsi="Microsoft YaHei" w:eastAsia="Microsoft YaHei"/>
          <w:b w:val="0"/>
          <w:color w:val="1F2933"/>
          <w:sz w:val="22"/>
        </w:rPr>
        <w:t>，避免缺文件或网络故障时高频重启；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用 </w:t>
      </w:r>
      <w:r>
        <w:rPr>
          <w:rFonts w:ascii="Consolas" w:hAnsi="Consolas" w:eastAsia="Consolas"/>
          <w:color w:val="1F4D78"/>
          <w:sz w:val="21"/>
        </w:rPr>
        <w:t>ExecStartPre=/usr/bin/test -x ...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或 </w:t>
      </w:r>
      <w:r>
        <w:rPr>
          <w:rFonts w:ascii="Consolas" w:hAnsi="Consolas" w:eastAsia="Consolas"/>
          <w:color w:val="1F4D78"/>
          <w:sz w:val="21"/>
        </w:rPr>
        <w:t>test -f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提前给出清晰错误；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Car 保留 DISPLAY/XAUTHORITY；HTTP 与 OTA 不需要图形环境；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生产变更前备份 </w:t>
      </w:r>
      <w:r>
        <w:rPr>
          <w:rFonts w:ascii="Consolas" w:hAnsi="Consolas" w:eastAsia="Consolas"/>
          <w:color w:val="1F4D78"/>
          <w:sz w:val="21"/>
        </w:rPr>
        <w:t>/etc/systemd/system/*.service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以下是 Car 的加固示例，实际启用前需在测试板验证：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[Unit]</w:t>
      </w:r>
      <w:r>
        <w:br/>
      </w:r>
      <w:r>
        <w:rPr>
          <w:rFonts w:ascii="Consolas" w:hAnsi="Consolas" w:eastAsia="Consolas"/>
          <w:color w:val="344054"/>
          <w:sz w:val="17"/>
        </w:rPr>
        <w:t>Description=Orange Pi Car Control</w:t>
      </w:r>
      <w:r>
        <w:br/>
      </w:r>
      <w:r>
        <w:rPr>
          <w:rFonts w:ascii="Consolas" w:hAnsi="Consolas" w:eastAsia="Consolas"/>
          <w:color w:val="344054"/>
          <w:sz w:val="17"/>
        </w:rPr>
        <w:t>Wants=network-online.target</w:t>
      </w:r>
      <w:r>
        <w:br/>
      </w:r>
      <w:r>
        <w:rPr>
          <w:rFonts w:ascii="Consolas" w:hAnsi="Consolas" w:eastAsia="Consolas"/>
          <w:color w:val="344054"/>
          <w:sz w:val="17"/>
        </w:rPr>
        <w:t>After=network-online.target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[Service]</w:t>
      </w:r>
      <w:r>
        <w:br/>
      </w:r>
      <w:r>
        <w:rPr>
          <w:rFonts w:ascii="Consolas" w:hAnsi="Consolas" w:eastAsia="Consolas"/>
          <w:color w:val="344054"/>
          <w:sz w:val="17"/>
        </w:rPr>
        <w:t>Type=simple</w:t>
      </w:r>
      <w:r>
        <w:br/>
      </w:r>
      <w:r>
        <w:rPr>
          <w:rFonts w:ascii="Consolas" w:hAnsi="Consolas" w:eastAsia="Consolas"/>
          <w:color w:val="344054"/>
          <w:sz w:val="17"/>
        </w:rPr>
        <w:t>User=root</w:t>
      </w:r>
      <w:r>
        <w:br/>
      </w:r>
      <w:r>
        <w:rPr>
          <w:rFonts w:ascii="Consolas" w:hAnsi="Consolas" w:eastAsia="Consolas"/>
          <w:color w:val="344054"/>
          <w:sz w:val="17"/>
        </w:rPr>
        <w:t>Group=root</w:t>
      </w:r>
      <w:r>
        <w:br/>
      </w:r>
      <w:r>
        <w:rPr>
          <w:rFonts w:ascii="Consolas" w:hAnsi="Consolas" w:eastAsia="Consolas"/>
          <w:color w:val="344054"/>
          <w:sz w:val="17"/>
        </w:rPr>
        <w:t>WorkingDirectory=/home/orangepi/car/master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Environment=TZ=Asia/Shanghai</w:t>
      </w:r>
      <w:r>
        <w:br/>
      </w:r>
      <w:r>
        <w:rPr>
          <w:rFonts w:ascii="Consolas" w:hAnsi="Consolas" w:eastAsia="Consolas"/>
          <w:color w:val="344054"/>
          <w:sz w:val="17"/>
        </w:rPr>
        <w:t>Environment=DISPLAY=:0</w:t>
      </w:r>
      <w:r>
        <w:br/>
      </w:r>
      <w:r>
        <w:rPr>
          <w:rFonts w:ascii="Consolas" w:hAnsi="Consolas" w:eastAsia="Consolas"/>
          <w:color w:val="344054"/>
          <w:sz w:val="17"/>
        </w:rPr>
        <w:t>Environment=XAUTHORITY=/home/orangepi/.Xauthority</w:t>
      </w:r>
      <w:r>
        <w:br/>
      </w:r>
      <w:r>
        <w:rPr>
          <w:rFonts w:ascii="Consolas" w:hAnsi="Consolas" w:eastAsia="Consolas"/>
          <w:color w:val="344054"/>
          <w:sz w:val="17"/>
        </w:rPr>
        <w:t>ExecStartPre=/usr/bin/test -x /home/orangepi/car/master/main</w:t>
      </w:r>
      <w:r>
        <w:br/>
      </w:r>
      <w:r>
        <w:rPr>
          <w:rFonts w:ascii="Consolas" w:hAnsi="Consolas" w:eastAsia="Consolas"/>
          <w:color w:val="344054"/>
          <w:sz w:val="17"/>
        </w:rPr>
        <w:t>ExecStart=/home/orangepi/car/master/main</w:t>
      </w:r>
      <w:r>
        <w:br/>
      </w:r>
      <w:r>
        <w:rPr>
          <w:rFonts w:ascii="Consolas" w:hAnsi="Consolas" w:eastAsia="Consolas"/>
          <w:color w:val="344054"/>
          <w:sz w:val="17"/>
        </w:rPr>
        <w:t>Restart=always</w:t>
      </w:r>
      <w:r>
        <w:br/>
      </w:r>
      <w:r>
        <w:rPr>
          <w:rFonts w:ascii="Consolas" w:hAnsi="Consolas" w:eastAsia="Consolas"/>
          <w:color w:val="344054"/>
          <w:sz w:val="17"/>
        </w:rPr>
        <w:t>RestartSec=5</w:t>
      </w:r>
      <w:r>
        <w:br/>
      </w:r>
      <w:r>
        <w:rPr>
          <w:rFonts w:ascii="Consolas" w:hAnsi="Consolas" w:eastAsia="Consolas"/>
          <w:color w:val="344054"/>
          <w:sz w:val="17"/>
        </w:rPr>
      </w:r>
      <w:r>
        <w:br/>
      </w:r>
      <w:r>
        <w:rPr>
          <w:rFonts w:ascii="Consolas" w:hAnsi="Consolas" w:eastAsia="Consolas"/>
          <w:color w:val="344054"/>
          <w:sz w:val="17"/>
        </w:rPr>
        <w:t>[Install]</w:t>
      </w:r>
      <w:r>
        <w:br/>
      </w:r>
      <w:r>
        <w:rPr>
          <w:rFonts w:ascii="Consolas" w:hAnsi="Consolas" w:eastAsia="Consolas"/>
          <w:color w:val="344054"/>
          <w:sz w:val="17"/>
        </w:rPr>
        <w:t>WantedBy=multi-user.target</w:t>
      </w:r>
    </w:p>
    <w:p>
      <w:pPr>
        <w:pStyle w:val="Heading1"/>
        <w:pageBreakBefore/>
      </w:pPr>
      <w:r>
        <w:t>9. OTAdevice</w:t>
      </w:r>
    </w:p>
    <w:p>
      <w:pPr>
        <w:pStyle w:val="Heading2"/>
      </w:pPr>
      <w:r>
        <w:t>9.1 仓库与部署结构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仓库：</w:t>
      </w:r>
      <w:r>
        <w:rPr>
          <w:rFonts w:ascii="Consolas" w:hAnsi="Consolas" w:eastAsia="Consolas"/>
          <w:color w:val="1F4D78"/>
          <w:sz w:val="21"/>
        </w:rPr>
        <w:t>http://git.yd-ss.com/leimingyu/OTAdevice.git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默认分支：</w:t>
      </w:r>
      <w:r>
        <w:rPr>
          <w:rFonts w:ascii="Consolas" w:hAnsi="Consolas" w:eastAsia="Consolas"/>
          <w:color w:val="1F4D78"/>
          <w:sz w:val="21"/>
        </w:rPr>
        <w:t>master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本次读取提交：</w:t>
      </w:r>
      <w:r>
        <w:rPr>
          <w:rFonts w:ascii="Consolas" w:hAnsi="Consolas" w:eastAsia="Consolas"/>
          <w:color w:val="1F4D78"/>
          <w:sz w:val="21"/>
        </w:rPr>
        <w:t>fefd6dc</w:t>
      </w:r>
      <w:r>
        <w:rPr>
          <w:rFonts w:ascii="Microsoft YaHei" w:hAnsi="Microsoft YaHei" w:eastAsia="Microsoft YaHei"/>
          <w:b w:val="0"/>
          <w:color w:val="1F2933"/>
          <w:sz w:val="22"/>
        </w:rPr>
        <w:t>（2025-08-08）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仓库内容：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OTAdevice/</w:t>
      </w:r>
      <w:r>
        <w:br/>
      </w:r>
      <w:r>
        <w:rPr>
          <w:rFonts w:ascii="Consolas" w:hAnsi="Consolas" w:eastAsia="Consolas"/>
          <w:color w:val="344054"/>
          <w:sz w:val="17"/>
        </w:rPr>
        <w:t>├── httpserver.py</w:t>
      </w:r>
      <w:r>
        <w:br/>
      </w:r>
      <w:r>
        <w:rPr>
          <w:rFonts w:ascii="Consolas" w:hAnsi="Consolas" w:eastAsia="Consolas"/>
          <w:color w:val="344054"/>
          <w:sz w:val="17"/>
        </w:rPr>
        <w:t>├── version.conf</w:t>
      </w:r>
      <w:r>
        <w:br/>
      </w:r>
      <w:r>
        <w:rPr>
          <w:rFonts w:ascii="Consolas" w:hAnsi="Consolas" w:eastAsia="Consolas"/>
          <w:color w:val="344054"/>
          <w:sz w:val="17"/>
        </w:rPr>
        <w:t>└── goproject/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├── main.go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├── go.mod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├── go.sum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└── OTAdevice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部署到板端后的目标结构：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/home/orangepi/car/master/</w:t>
      </w:r>
      <w:r>
        <w:br/>
      </w:r>
      <w:r>
        <w:rPr>
          <w:rFonts w:ascii="Consolas" w:hAnsi="Consolas" w:eastAsia="Consolas"/>
          <w:color w:val="344054"/>
          <w:sz w:val="17"/>
        </w:rPr>
        <w:t>├── main                     # Car 生产二进制，OTA 替换目标</w:t>
      </w:r>
      <w:r>
        <w:br/>
      </w:r>
      <w:r>
        <w:rPr>
          <w:rFonts w:ascii="Consolas" w:hAnsi="Consolas" w:eastAsia="Consolas"/>
          <w:color w:val="344054"/>
          <w:sz w:val="17"/>
        </w:rPr>
        <w:t>├── Deviceld.txt             # 14 位设备号</w:t>
      </w:r>
      <w:r>
        <w:br/>
      </w:r>
      <w:r>
        <w:rPr>
          <w:rFonts w:ascii="Consolas" w:hAnsi="Consolas" w:eastAsia="Consolas"/>
          <w:color w:val="344054"/>
          <w:sz w:val="17"/>
        </w:rPr>
        <w:t>├── version.conf             # 当前 OTA 版本</w:t>
      </w:r>
      <w:r>
        <w:br/>
      </w:r>
      <w:r>
        <w:rPr>
          <w:rFonts w:ascii="Consolas" w:hAnsi="Consolas" w:eastAsia="Consolas"/>
          <w:color w:val="344054"/>
          <w:sz w:val="17"/>
        </w:rPr>
        <w:t>├── backup/                  # main_&lt;版本&gt; 备份</w:t>
      </w:r>
      <w:r>
        <w:br/>
      </w:r>
      <w:r>
        <w:rPr>
          <w:rFonts w:ascii="Consolas" w:hAnsi="Consolas" w:eastAsia="Consolas"/>
          <w:color w:val="344054"/>
          <w:sz w:val="17"/>
        </w:rPr>
        <w:t>├── httpserver.py</w:t>
      </w:r>
      <w:r>
        <w:br/>
      </w:r>
      <w:r>
        <w:rPr>
          <w:rFonts w:ascii="Consolas" w:hAnsi="Consolas" w:eastAsia="Consolas"/>
          <w:color w:val="344054"/>
          <w:sz w:val="17"/>
        </w:rPr>
        <w:t>└── goproject/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  └── OTAdevice            # gostart.service 启动目标</w:t>
      </w:r>
    </w:p>
    <w:p>
      <w:pPr>
        <w:pStyle w:val="Heading2"/>
      </w:pPr>
      <w:r>
        <w:t>9.2 OTA 工作流程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启动后循环读取 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>，文件不存在或为空时每 10 秒重试。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读取 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>；文件不存在时视为空版本。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POST 到 </w:t>
      </w:r>
      <w:r>
        <w:rPr>
          <w:rFonts w:ascii="Consolas" w:hAnsi="Consolas" w:eastAsia="Consolas"/>
          <w:color w:val="1F4D78"/>
          <w:sz w:val="21"/>
        </w:rPr>
        <w:t>http://47.119.190.60/api/v1/ota/latestVersion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，请求体为 </w:t>
      </w:r>
      <w:r>
        <w:rPr>
          <w:rFonts w:ascii="Consolas" w:hAnsi="Consolas" w:eastAsia="Consolas"/>
          <w:color w:val="1F4D78"/>
          <w:sz w:val="21"/>
        </w:rPr>
        <w:t>{"device_id":"&lt;设备号&gt;"}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比较服务端 </w:t>
      </w:r>
      <w:r>
        <w:rPr>
          <w:rFonts w:ascii="Consolas" w:hAnsi="Consolas" w:eastAsia="Consolas"/>
          <w:color w:val="1F4D78"/>
          <w:sz w:val="21"/>
        </w:rPr>
        <w:t>data.version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与本地版本。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版本不同时停止 </w:t>
      </w:r>
      <w:r>
        <w:rPr>
          <w:rFonts w:ascii="Consolas" w:hAnsi="Consolas" w:eastAsia="Consolas"/>
          <w:color w:val="1F4D78"/>
          <w:sz w:val="21"/>
        </w:rPr>
        <w:t>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若 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存在，备份为 </w:t>
      </w:r>
      <w:r>
        <w:rPr>
          <w:rFonts w:ascii="Consolas" w:hAnsi="Consolas" w:eastAsia="Consolas"/>
          <w:color w:val="1F4D78"/>
          <w:sz w:val="21"/>
        </w:rPr>
        <w:t>backup/main_&lt;旧版本&gt;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下载到 </w:t>
      </w:r>
      <w:r>
        <w:rPr>
          <w:rFonts w:ascii="Consolas" w:hAnsi="Consolas" w:eastAsia="Consolas"/>
          <w:color w:val="1F4D78"/>
          <w:sz w:val="21"/>
        </w:rPr>
        <w:t>master/main.tmp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计算 MD5，与服务端 </w:t>
      </w:r>
      <w:r>
        <w:rPr>
          <w:rFonts w:ascii="Consolas" w:hAnsi="Consolas" w:eastAsia="Consolas"/>
          <w:color w:val="1F4D78"/>
          <w:sz w:val="21"/>
        </w:rPr>
        <w:t>data.md5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比较。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校验通过后将临时文件提升为 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，写入 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并增加执行权限。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重启 </w:t>
      </w:r>
      <w:r>
        <w:rPr>
          <w:rFonts w:ascii="Consolas" w:hAnsi="Consolas" w:eastAsia="Consolas"/>
          <w:color w:val="1F4D78"/>
          <w:sz w:val="21"/>
        </w:rPr>
        <w:t>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，等待 3 秒后执行整机 reboot。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版本相同则等待 30 分钟再次检查；请求失败等异常路径通常较快重试。</w:t>
      </w:r>
    </w:p>
    <w:p>
      <w:pPr>
        <w:pStyle w:val="Heading2"/>
      </w:pPr>
      <w:r>
        <w:t>9.3 构建和部署 OTA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在 Orange Pi 上从源码构建：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/home/orangepi/car/master/goproject</w:t>
      </w:r>
      <w:r>
        <w:br/>
      </w:r>
      <w:r>
        <w:rPr>
          <w:rFonts w:ascii="Consolas" w:hAnsi="Consolas" w:eastAsia="Consolas"/>
          <w:color w:val="344054"/>
          <w:sz w:val="17"/>
        </w:rPr>
        <w:t>go mod download</w:t>
      </w:r>
      <w:r>
        <w:br/>
      </w:r>
      <w:r>
        <w:rPr>
          <w:rFonts w:ascii="Consolas" w:hAnsi="Consolas" w:eastAsia="Consolas"/>
          <w:color w:val="344054"/>
          <w:sz w:val="17"/>
        </w:rPr>
        <w:t>go build -o OTAdevice .</w:t>
      </w:r>
      <w:r>
        <w:br/>
      </w:r>
      <w:r>
        <w:rPr>
          <w:rFonts w:ascii="Consolas" w:hAnsi="Consolas" w:eastAsia="Consolas"/>
          <w:color w:val="344054"/>
          <w:sz w:val="17"/>
        </w:rPr>
        <w:t>chmod 0755 OTAdevice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从其他平台交叉编译 ARM64：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goproject</w:t>
      </w:r>
      <w:r>
        <w:br/>
      </w:r>
      <w:r>
        <w:rPr>
          <w:rFonts w:ascii="Consolas" w:hAnsi="Consolas" w:eastAsia="Consolas"/>
          <w:color w:val="344054"/>
          <w:sz w:val="17"/>
        </w:rPr>
        <w:t>GOOS=linux GOARCH=arm64 go build -o OTAdevice .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首次部署应先补齐目录和文件，再启动服务：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mkdir -p goproject backup</w:t>
      </w:r>
      <w:r>
        <w:br/>
      </w:r>
      <w:r>
        <w:rPr>
          <w:rFonts w:ascii="Consolas" w:hAnsi="Consolas" w:eastAsia="Consolas"/>
          <w:color w:val="344054"/>
          <w:sz w:val="17"/>
        </w:rPr>
        <w:t>touch version.conf</w:t>
      </w:r>
      <w:r>
        <w:br/>
      </w:r>
      <w:r>
        <w:rPr>
          <w:rFonts w:ascii="Consolas" w:hAnsi="Consolas" w:eastAsia="Consolas"/>
          <w:color w:val="344054"/>
          <w:sz w:val="17"/>
        </w:rPr>
        <w:t>chmod 0644 version.conf</w:t>
      </w:r>
      <w:r>
        <w:br/>
      </w:r>
      <w:r>
        <w:rPr>
          <w:rFonts w:ascii="Consolas" w:hAnsi="Consolas" w:eastAsia="Consolas"/>
          <w:color w:val="344054"/>
          <w:sz w:val="17"/>
        </w:rPr>
        <w:t>chmod 0755 main goproject/OTAdevice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daemon-reload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enable --now carstart.service gostart.service</w:t>
      </w:r>
    </w:p>
    <w:p>
      <w:pPr>
        <w:pStyle w:val="Heading2"/>
      </w:pPr>
      <w:r>
        <w:t>9.4 OTA 验收与回滚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OTA 测试必须在车辆架空或断开动力的测试设备上完成。至少验证：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相同版本不下载；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新版本能停止 Car、生成备份、下载、校验、替换和启动；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MD5 不一致会删除临时文件并恢复旧版本；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下载失败后 Car 能恢复；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重启后 </w:t>
      </w:r>
      <w:r>
        <w:rPr>
          <w:rFonts w:ascii="Consolas" w:hAnsi="Consolas" w:eastAsia="Consolas"/>
          <w:color w:val="1F4D78"/>
          <w:sz w:val="21"/>
        </w:rPr>
        <w:t>carstart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</w:t>
      </w:r>
      <w:r>
        <w:rPr>
          <w:rFonts w:ascii="Consolas" w:hAnsi="Consolas" w:eastAsia="Consolas"/>
          <w:color w:val="1F4D78"/>
          <w:sz w:val="21"/>
        </w:rPr>
        <w:t>gostart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自动恢复；</w:t>
      </w:r>
    </w:p>
    <w:p>
      <w:pPr>
        <w:pStyle w:val="ListBullet"/>
      </w:pP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backup/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权限正确；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更新后的 Car 能通过急停、控制、MQTT、视频和音频冒烟测试。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手工回滚示例：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sudo systemctl stop gostart.service carstart.service</w:t>
      </w:r>
      <w:r>
        <w:br/>
      </w:r>
      <w:r>
        <w:rPr>
          <w:rFonts w:ascii="Consolas" w:hAnsi="Consolas" w:eastAsia="Consolas"/>
          <w:color w:val="344054"/>
          <w:sz w:val="17"/>
        </w:rPr>
        <w:t>ls -lh /home/orangepi/car/master/backup/</w:t>
      </w:r>
      <w:r>
        <w:br/>
      </w:r>
      <w:r>
        <w:rPr>
          <w:rFonts w:ascii="Consolas" w:hAnsi="Consolas" w:eastAsia="Consolas"/>
          <w:color w:val="344054"/>
          <w:sz w:val="17"/>
        </w:rPr>
        <w:t>sudo cp /home/orangepi/car/master/backup/main_&lt;版本&gt; \</w:t>
      </w:r>
      <w:r>
        <w:br/>
      </w:r>
      <w:r>
        <w:rPr>
          <w:rFonts w:ascii="Consolas" w:hAnsi="Consolas" w:eastAsia="Consolas"/>
          <w:color w:val="344054"/>
          <w:sz w:val="17"/>
        </w:rPr>
        <w:t xml:space="preserve">  /home/orangepi/car/master/main</w:t>
      </w:r>
      <w:r>
        <w:br/>
      </w:r>
      <w:r>
        <w:rPr>
          <w:rFonts w:ascii="Consolas" w:hAnsi="Consolas" w:eastAsia="Consolas"/>
          <w:color w:val="344054"/>
          <w:sz w:val="17"/>
        </w:rPr>
        <w:t>sudo chmod 0755 /home/orangepi/car/master/main</w:t>
      </w:r>
      <w:r>
        <w:br/>
      </w:r>
      <w:r>
        <w:rPr>
          <w:rFonts w:ascii="Consolas" w:hAnsi="Consolas" w:eastAsia="Consolas"/>
          <w:color w:val="344054"/>
          <w:sz w:val="17"/>
        </w:rPr>
        <w:t>printf '%s' '&lt;版本&gt;' | sudo tee /home/orangepi/car/master/version.conf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start carstart.service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status carstart.service --no-pager -l</w:t>
      </w:r>
    </w:p>
    <w:p>
      <w:pPr>
        <w:pStyle w:val="Heading2"/>
      </w:pPr>
      <w:r>
        <w:t>9.5 OTA 已知风险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OTA API 使用 HTTP，下载 URL 也未在客户端强制 HTTPS；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MD5 只能发现传输损坏，不能证明更新包来自可信发布方；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没有数字签名、证书固定、超时、灰度或更新后健康检查；</w:t>
      </w:r>
    </w:p>
    <w:p>
      <w:pPr>
        <w:pStyle w:val="ListBullet"/>
      </w:pPr>
      <w:r>
        <w:rPr>
          <w:rFonts w:ascii="Consolas" w:hAnsi="Consolas" w:eastAsia="Consolas"/>
          <w:color w:val="1F4D78"/>
          <w:sz w:val="21"/>
        </w:rPr>
        <w:t>promoteTempToFinal()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 </w:t>
      </w:r>
      <w:r>
        <w:rPr>
          <w:rFonts w:ascii="Consolas" w:hAnsi="Consolas" w:eastAsia="Consolas"/>
          <w:color w:val="1F4D78"/>
          <w:sz w:val="21"/>
        </w:rPr>
        <w:t>chmod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的返回值未被严格处理；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在确认 Car 真正健康前就写版本并准备重启；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回滚使用 rename，会消耗掉对应备份文件；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OTA 可停止 Car 和重启整机，必须限制仓库、接口和服务权限。</w:t>
      </w:r>
    </w:p>
    <w:p>
      <w:pPr>
        <w:pStyle w:val="Heading1"/>
        <w:pageBreakBefore/>
      </w:pPr>
      <w:r>
        <w:t>10. HTTP Server</w:t>
      </w:r>
    </w:p>
    <w:p>
      <w:pPr>
        <w:pStyle w:val="Heading2"/>
      </w:pPr>
      <w:r>
        <w:t>10.1 功能与接口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实现文件：</w:t>
      </w:r>
      <w:r>
        <w:rPr>
          <w:rFonts w:ascii="Consolas" w:hAnsi="Consolas" w:eastAsia="Consolas"/>
          <w:color w:val="1F4D78"/>
          <w:sz w:val="21"/>
        </w:rPr>
        <w:t>/home/orangepi/car/master/httpserver.py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。启动后固定等待 20 秒，通过连接 </w:t>
      </w:r>
      <w:r>
        <w:rPr>
          <w:rFonts w:ascii="Consolas" w:hAnsi="Consolas" w:eastAsia="Consolas"/>
          <w:color w:val="1F4D78"/>
          <w:sz w:val="21"/>
        </w:rPr>
        <w:t>8.8.8.8:80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推断本机 IP，再绑定 </w:t>
      </w:r>
      <w:r>
        <w:rPr>
          <w:rFonts w:ascii="Consolas" w:hAnsi="Consolas" w:eastAsia="Consolas"/>
          <w:color w:val="1F4D78"/>
          <w:sz w:val="21"/>
        </w:rPr>
        <w:t>&lt;本机IP&gt;:8080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800"/>
        <w:gridCol w:w="2500"/>
        <w:gridCol w:w="50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方法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路径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作用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GET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显示当前 </w:t>
            </w:r>
            <w:r>
              <w:rPr>
                <w:rFonts w:ascii="Consolas" w:hAnsi="Consolas" w:eastAsia="Consolas"/>
                <w:color w:val="1F4D78"/>
                <w:sz w:val="18"/>
              </w:rPr>
              <w:t>Deviceld.txt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内容和设备号输入表单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POST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/submit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覆盖写入 </w:t>
            </w:r>
            <w:r>
              <w:rPr>
                <w:rFonts w:ascii="Consolas" w:hAnsi="Consolas" w:eastAsia="Consolas"/>
                <w:color w:val="1F4D78"/>
                <w:sz w:val="18"/>
              </w:rPr>
              <w:t>/home/orangepi/car/master/Deviceld.txt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其他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任意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返回 404</w:t>
            </w:r>
          </w:p>
        </w:tc>
      </w:tr>
    </w:tbl>
    <w:p>
      <w:pPr>
        <w:spacing w:after="20"/>
      </w:pPr>
    </w:p>
    <w:p>
      <w:r>
        <w:rPr>
          <w:rFonts w:ascii="Microsoft YaHei" w:hAnsi="Microsoft YaHei" w:eastAsia="Microsoft YaHei"/>
          <w:b w:val="0"/>
          <w:color w:val="1F2933"/>
          <w:sz w:val="22"/>
        </w:rPr>
        <w:t>浏览器访问示例：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http://192.168.0.104:8080/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修改设备号后应验证 14 位格式，并重启 Car 使设备身份、MQTT topic 和后端配置重新初始化：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cat /home/orangepi/car/master/Deviceld.txt</w:t>
      </w:r>
      <w:r>
        <w:br/>
      </w:r>
      <w:r>
        <w:rPr>
          <w:rFonts w:ascii="Consolas" w:hAnsi="Consolas" w:eastAsia="Consolas"/>
          <w:color w:val="344054"/>
          <w:sz w:val="17"/>
        </w:rPr>
        <w:t>sudo systemctl restart carstart.service</w:t>
      </w:r>
    </w:p>
    <w:p>
      <w:pPr>
        <w:pStyle w:val="Heading2"/>
      </w:pPr>
      <w:r>
        <w:t>10.2 启动与排错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sudo systemctl start httpstart.service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systemctl status httpstart.service --no-pager -l</w:t>
      </w:r>
      <w:r>
        <w:br/>
      </w:r>
      <w:r>
        <w:rPr>
          <w:rFonts w:ascii="Consolas" w:hAnsi="Consolas" w:eastAsia="Consolas"/>
          <w:color w:val="344054"/>
          <w:sz w:val="17"/>
        </w:rPr>
        <w:t>journalctl -u httpstart.service -f</w:t>
      </w:r>
      <w:r>
        <w:br/>
      </w:r>
      <w:r>
        <w:rPr>
          <w:rFonts w:ascii="Consolas" w:hAnsi="Consolas" w:eastAsia="Consolas"/>
          <w:color w:val="344054"/>
          <w:sz w:val="17"/>
        </w:rPr>
        <w:t>ss -lntp | grep ':8080'</w:t>
      </w:r>
      <w:r>
        <w:br/>
      </w:r>
      <w:r>
        <w:rPr>
          <w:rFonts w:ascii="Consolas" w:hAnsi="Consolas" w:eastAsia="Consolas"/>
          <w:color w:val="344054"/>
          <w:sz w:val="17"/>
        </w:rPr>
        <w:t>curl -i http://192.168.0.104:8080/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如果没有监听 8080：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检查脚本固定的 20 秒启动等待；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get_local_ip()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是否能通过路由选择获得本机 IP；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检查 8080 是否被占用；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检查服务是否因绑定失败而被 </w:t>
      </w:r>
      <w:r>
        <w:rPr>
          <w:rFonts w:ascii="Consolas" w:hAnsi="Consolas" w:eastAsia="Consolas"/>
          <w:color w:val="1F4D78"/>
          <w:sz w:val="21"/>
        </w:rPr>
        <w:t>Restart=always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反复拉起；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httpserver.py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权限。</w:t>
      </w:r>
    </w:p>
    <w:p>
      <w:pPr>
        <w:pStyle w:val="Heading2"/>
      </w:pPr>
      <w:r>
        <w:t>10.3 HTTP Server 风险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无鉴权、无 CSRF 防护，局域网内任何可访问者都可能修改设备号；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绑定具体 IP 而非 </w:t>
      </w:r>
      <w:r>
        <w:rPr>
          <w:rFonts w:ascii="Consolas" w:hAnsi="Consolas" w:eastAsia="Consolas"/>
          <w:color w:val="1F4D78"/>
          <w:sz w:val="21"/>
        </w:rPr>
        <w:t>0.0.0.0</w:t>
      </w:r>
      <w:r>
        <w:rPr>
          <w:rFonts w:ascii="Microsoft YaHei" w:hAnsi="Microsoft YaHei" w:eastAsia="Microsoft YaHei"/>
          <w:b w:val="0"/>
          <w:color w:val="1F2933"/>
          <w:sz w:val="22"/>
        </w:rPr>
        <w:t>，换网后需要服务重启；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依赖到 </w:t>
      </w:r>
      <w:r>
        <w:rPr>
          <w:rFonts w:ascii="Consolas" w:hAnsi="Consolas" w:eastAsia="Consolas"/>
          <w:color w:val="1F4D78"/>
          <w:sz w:val="21"/>
        </w:rPr>
        <w:t>8.8.8.8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的路由来获取本机 IP，无外网时可能直接退出；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只读取 1024 字节并手工解析 HTTP，不适合复杂请求；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未做 URL 解码和 14 位设备号格式校验；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修改设备号会影响设备类型、MQTT topic 和后端身份，生产网络应限制 8080 访问。</w:t>
      </w:r>
    </w:p>
    <w:p>
      <w:pPr>
        <w:pStyle w:val="Heading1"/>
      </w:pPr>
      <w:r>
        <w:t>11. 配置、接口与端口</w:t>
      </w:r>
    </w:p>
    <w:p>
      <w:pPr>
        <w:pStyle w:val="Heading2"/>
      </w:pPr>
      <w:r>
        <w:t>11.1 本地配置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800"/>
        <w:gridCol w:w="2500"/>
        <w:gridCol w:w="50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项目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位置/值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说明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设备号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Deviceld.txt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文件名中是小写字母 </w:t>
            </w:r>
            <w:r>
              <w:rPr>
                <w:rFonts w:ascii="Consolas" w:hAnsi="Consolas" w:eastAsia="Consolas"/>
                <w:color w:val="1F4D78"/>
                <w:sz w:val="18"/>
              </w:rPr>
              <w:t>l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，不是 </w:t>
            </w:r>
            <w:r>
              <w:rPr>
                <w:rFonts w:ascii="Consolas" w:hAnsi="Consolas" w:eastAsia="Consolas"/>
                <w:color w:val="1F4D78"/>
                <w:sz w:val="18"/>
              </w:rPr>
              <w:t>DeviceId.txt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版本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version.conf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当前部署版本，由 OTA 写入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OTA 备份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backup/main_&lt;版本&gt;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旧 Car 二进制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日志配置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zlog.conf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运行时使用/生成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推流编译开关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modules/webrtcpush/webrtcpush_config.h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当前 </w:t>
            </w:r>
            <w:r>
              <w:rPr>
                <w:rFonts w:ascii="Consolas" w:hAnsi="Consolas" w:eastAsia="Consolas"/>
                <w:color w:val="1F4D78"/>
                <w:sz w:val="18"/>
              </w:rPr>
              <w:t>WEBRTCPUSH_USE_MPP=0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WiFi 配置端口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UDP 18888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监听所有地址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IPC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/tmp/device_msg.sock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Unix Socket</w:t>
            </w:r>
          </w:p>
        </w:tc>
      </w:tr>
    </w:tbl>
    <w:p>
      <w:pPr>
        <w:spacing w:after="20"/>
      </w:pPr>
    </w:p>
    <w:p>
      <w:pPr>
        <w:pStyle w:val="Heading2"/>
      </w:pPr>
      <w:r>
        <w:t>11.2 外部服务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设备配置：</w:t>
      </w:r>
      <w:r>
        <w:rPr>
          <w:rFonts w:ascii="Consolas" w:hAnsi="Consolas" w:eastAsia="Consolas"/>
          <w:color w:val="1F4D78"/>
          <w:sz w:val="21"/>
        </w:rPr>
        <w:t>https://fcrs-api.yd-ss.com/device/getConfig?deviceNo=&lt;设备号&gt;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音量状态：</w:t>
      </w:r>
      <w:r>
        <w:rPr>
          <w:rFonts w:ascii="Consolas" w:hAnsi="Consolas" w:eastAsia="Consolas"/>
          <w:color w:val="1F4D78"/>
          <w:sz w:val="21"/>
        </w:rPr>
        <w:t>https://fcrs-api.yd-ss.com/api/drive/use/status/&lt;...&gt;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原生 WebRTC 信令主机：</w:t>
      </w:r>
      <w:r>
        <w:rPr>
          <w:rFonts w:ascii="Consolas" w:hAnsi="Consolas" w:eastAsia="Consolas"/>
          <w:color w:val="1F4D78"/>
          <w:sz w:val="21"/>
        </w:rPr>
        <w:t>signal.yd-ss.com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Chromium 默认页面由后端配置或代码默认值产生；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MQTT Broker 列表由后端配置下发，程序允许多节点部分成功。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OTA 查询：</w:t>
      </w:r>
      <w:r>
        <w:rPr>
          <w:rFonts w:ascii="Consolas" w:hAnsi="Consolas" w:eastAsia="Consolas"/>
          <w:color w:val="1F4D78"/>
          <w:sz w:val="21"/>
        </w:rPr>
        <w:t>http://47.119.190.60/api/v1/ota/latestVersion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所有 URL、Broker 和证书策略都应由配置管理，避免继续散落在 C 宏和源码中。</w:t>
      </w:r>
    </w:p>
    <w:p>
      <w:pPr>
        <w:pStyle w:val="Heading2"/>
      </w:pPr>
      <w:r>
        <w:t>11.3 当前监听与相关端口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B8C2CC"/>
          <w:left w:val="single" w:sz="6" w:space="0" w:color="B8C2CC"/>
          <w:bottom w:val="single" w:sz="6" w:space="0" w:color="B8C2CC"/>
          <w:right w:val="single" w:sz="6" w:space="0" w:color="B8C2CC"/>
          <w:insideH w:val="single" w:sz="6" w:space="0" w:color="B8C2CC"/>
          <w:insideV w:val="single" w:sz="6" w:space="0" w:color="B8C2CC"/>
        </w:tblBorders>
      </w:tblPr>
      <w:tblGrid>
        <w:gridCol w:w="1800"/>
        <w:gridCol w:w="2500"/>
        <w:gridCol w:w="50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端口/套接字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用途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17365D"/>
                <w:sz w:val="18"/>
              </w:rPr>
              <w:t>备注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UDP 18888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WiFi 配置、设备发现、推流调试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局域网可达，应限制可信网段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TCP 1883（本机回环）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本机 MQTT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当前只监听 127.0.0.1/::1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TCP 22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SSH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运维入口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TCP 8080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设备号 HTTP Server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httpstart.service</w:t>
            </w: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 xml:space="preserve"> 启动后监听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TCP 5555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未在本次核验中确认归属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接手人需确认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Consolas" w:hAnsi="Consolas" w:eastAsia="Consolas"/>
                <w:color w:val="1F4D78"/>
                <w:sz w:val="18"/>
              </w:rPr>
              <w:t>/tmp/device_msg.sock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本地设备消息 IPC</w:t>
            </w:r>
          </w:p>
        </w:tc>
        <w:tc>
          <w:tcPr>
            <w:tcW w:type="dxa" w:w="50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1F2933"/>
                <w:sz w:val="18"/>
              </w:rPr>
              <w:t>主程序启动后创建</w:t>
            </w:r>
          </w:p>
        </w:tc>
      </w:tr>
    </w:tbl>
    <w:p>
      <w:pPr>
        <w:spacing w:after="20"/>
      </w:pPr>
    </w:p>
    <w:p>
      <w:pPr>
        <w:pStyle w:val="Heading1"/>
      </w:pPr>
      <w:r>
        <w:t>12. 视频与音频</w:t>
      </w:r>
    </w:p>
    <w:p>
      <w:pPr>
        <w:pStyle w:val="Heading2"/>
      </w:pPr>
      <w:r>
        <w:t>12.1 三条视频路径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Chromium</w:t>
      </w:r>
      <w:r>
        <w:rPr>
          <w:rFonts w:ascii="Microsoft YaHei" w:hAnsi="Microsoft YaHei" w:eastAsia="Microsoft YaHei"/>
          <w:b w:val="0"/>
          <w:color w:val="1F2933"/>
          <w:sz w:val="22"/>
        </w:rPr>
        <w:t>：当前编译开关选择的路径；依赖图形会话、</w:t>
      </w:r>
      <w:r>
        <w:rPr>
          <w:rFonts w:ascii="Consolas" w:hAnsi="Consolas" w:eastAsia="Consolas"/>
          <w:color w:val="1F4D78"/>
          <w:sz w:val="21"/>
        </w:rPr>
        <w:t>DISPLAY=:0</w:t>
      </w:r>
      <w:r>
        <w:rPr>
          <w:rFonts w:ascii="Microsoft YaHei" w:hAnsi="Microsoft YaHei" w:eastAsia="Microsoft YaHei"/>
          <w:b w:val="0"/>
          <w:color w:val="1F2933"/>
          <w:sz w:val="22"/>
        </w:rPr>
        <w:t>、XAUTHORITY、摄像头与浏览器稳定性。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Go `go_video`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：后端 </w:t>
      </w:r>
      <w:r>
        <w:rPr>
          <w:rFonts w:ascii="Consolas" w:hAnsi="Consolas" w:eastAsia="Consolas"/>
          <w:color w:val="1F4D78"/>
          <w:sz w:val="21"/>
        </w:rPr>
        <w:t>moreInfo.webrtcMode=go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且 </w:t>
      </w:r>
      <w:r>
        <w:rPr>
          <w:rFonts w:ascii="Consolas" w:hAnsi="Consolas" w:eastAsia="Consolas"/>
          <w:color w:val="1F4D78"/>
          <w:sz w:val="21"/>
        </w:rPr>
        <w:t>/home/orangepi/go_video/go_video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存在时启用。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C/libdatachannel</w:t>
      </w:r>
      <w:r>
        <w:rPr>
          <w:rFonts w:ascii="Microsoft YaHei" w:hAnsi="Microsoft YaHei" w:eastAsia="Microsoft YaHei"/>
          <w:b w:val="0"/>
          <w:color w:val="1F2933"/>
          <w:sz w:val="22"/>
        </w:rPr>
        <w:t>：</w:t>
      </w:r>
      <w:r>
        <w:rPr>
          <w:rFonts w:ascii="Consolas" w:hAnsi="Consolas" w:eastAsia="Consolas"/>
          <w:color w:val="1F4D78"/>
          <w:sz w:val="21"/>
        </w:rPr>
        <w:t>WEBRTCPUSH_USE_MPP=1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时尝试；使用 GStreamer、MPP/x264、libdatachannel，失败可回退 Chromium。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三条路径共用 </w:t>
      </w:r>
      <w:r>
        <w:rPr>
          <w:rFonts w:ascii="Consolas" w:hAnsi="Consolas" w:eastAsia="Consolas"/>
          <w:color w:val="1F4D78"/>
          <w:sz w:val="21"/>
        </w:rPr>
        <w:t>thread_open_browser</w:t>
      </w:r>
      <w:r>
        <w:rPr>
          <w:rFonts w:ascii="Microsoft YaHei" w:hAnsi="Microsoft YaHei" w:eastAsia="Microsoft YaHei"/>
          <w:b w:val="0"/>
          <w:color w:val="1F2933"/>
          <w:sz w:val="22"/>
        </w:rPr>
        <w:t>，设计上互斥。上线前必须记录该设备最终采用哪条路径。</w:t>
      </w:r>
    </w:p>
    <w:p>
      <w:pPr>
        <w:pStyle w:val="Heading2"/>
      </w:pPr>
      <w:r>
        <w:t>12.2 当前原生推流关键参数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H.264 24 fps，最低目标 22 fps；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初始码率约 1.06 Mbps，范围 0.8～3.0 Mbps；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H.264 Baseline@L3.1；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RTP 最大分片 1050 字节；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麦克风 Opus 64 kbps、48 kHz、单声道；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喇叭默认 </w:t>
      </w:r>
      <w:r>
        <w:rPr>
          <w:rFonts w:ascii="Consolas" w:hAnsi="Consolas" w:eastAsia="Consolas"/>
          <w:color w:val="1F4D78"/>
          <w:sz w:val="21"/>
        </w:rPr>
        <w:t>plughw:2,0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信令主机 </w:t>
      </w:r>
      <w:r>
        <w:rPr>
          <w:rFonts w:ascii="Consolas" w:hAnsi="Consolas" w:eastAsia="Consolas"/>
          <w:color w:val="1F4D78"/>
          <w:sz w:val="21"/>
        </w:rPr>
        <w:t>signal.yd-ss.com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Heading2"/>
      </w:pPr>
      <w:r>
        <w:t>12.3 音频注意事项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本地 MP3/TTS、WebRTC 麦克风采集和手机喊话可能竞争声卡/PulseAudio；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当前 USB 声卡位于 card 2，但枚举序号可能重启后变化，建议使用稳定的 ALSA by-id 或 udev 规则；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日志显示系统会将 Yundea USB 声卡的输入/输出设为默认；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MQTT 音频 </w:t>
      </w:r>
      <w:r>
        <w:rPr>
          <w:rFonts w:ascii="Consolas" w:hAnsi="Consolas" w:eastAsia="Consolas"/>
          <w:color w:val="1F4D78"/>
          <w:sz w:val="21"/>
        </w:rPr>
        <w:t>volume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是线性增益，代码钳位到 </w:t>
      </w:r>
      <w:r>
        <w:rPr>
          <w:rFonts w:ascii="Consolas" w:hAnsi="Consolas" w:eastAsia="Consolas"/>
          <w:color w:val="1F4D78"/>
          <w:sz w:val="21"/>
        </w:rPr>
        <w:t>[0, 2]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Heading1"/>
      </w:pPr>
      <w:r>
        <w:t>13. 日志、监控与健康检查</w:t>
      </w:r>
    </w:p>
    <w:p>
      <w:pPr>
        <w:pStyle w:val="Heading2"/>
      </w:pPr>
      <w:r>
        <w:t>13.1 日志位置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/home/orangepi/car/master/log/log_YYYY-MM-DD.log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最近一次已检查的启动日志表明：设备识别为 0102、HTTP 配置成功、UDP 18888 与 IPC 启动、8 个 MQTT 节点中 7 个连接成功、Chromium 页面已拉起；同时存在一个 MQTT DNS 解析失败和 Tailscale AuthKey 无效。</w:t>
      </w:r>
    </w:p>
    <w:p>
      <w:pPr>
        <w:pStyle w:val="Heading2"/>
      </w:pPr>
      <w:r>
        <w:t>13.2 最小健康检查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systemctl status carstart.service httpstart.service gostart.service --no-pager -l</w:t>
      </w:r>
      <w:r>
        <w:br/>
      </w:r>
      <w:r>
        <w:rPr>
          <w:rFonts w:ascii="Consolas" w:hAnsi="Consolas" w:eastAsia="Consolas"/>
          <w:color w:val="344054"/>
          <w:sz w:val="17"/>
        </w:rPr>
        <w:t>pgrep -af '/home/orangepi/car/.*/main|OTAdevice|httpserver.py|chromium|go_video'</w:t>
      </w:r>
      <w:r>
        <w:br/>
      </w:r>
      <w:r>
        <w:rPr>
          <w:rFonts w:ascii="Consolas" w:hAnsi="Consolas" w:eastAsia="Consolas"/>
          <w:color w:val="344054"/>
          <w:sz w:val="17"/>
        </w:rPr>
        <w:t>ss -lntup</w:t>
      </w:r>
      <w:r>
        <w:br/>
      </w:r>
      <w:r>
        <w:rPr>
          <w:rFonts w:ascii="Consolas" w:hAnsi="Consolas" w:eastAsia="Consolas"/>
          <w:color w:val="344054"/>
          <w:sz w:val="17"/>
        </w:rPr>
        <w:t>tail -n 200 /home/orangepi/car/master/log/log_$(date +%F).log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业务健康至少应同时满足：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主进程常驻且无重启循环；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正确识别设备型号；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至少一个/预期数量 MQTT 节点连接成功；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验证开关查询成功；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UDP 配网服务和 IPC 启动；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操作指令、急停、视频和音频按当前设备配置工作；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日志中无持续增长的 ERROR。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OTA 版本文件、生产 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和最新备份一致；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HTTP Server 仅在需要时对可信局域网开放。</w:t>
      </w:r>
    </w:p>
    <w:p>
      <w:pPr>
        <w:pStyle w:val="Heading2"/>
      </w:pPr>
      <w:r>
        <w:t>13.3 建议补充监控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systemd 重启次数和退出码；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MQTT 活跃连接数；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最近心跳时间；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视频首帧、重连次数、实际码率、丢包/PLI；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音频设备是否存在；</w:t>
      </w:r>
    </w:p>
    <w:p>
      <w:pPr>
        <w:pStyle w:val="ListBullet"/>
      </w:pPr>
      <w:r>
        <w:rPr>
          <w:rFonts w:ascii="Consolas" w:hAnsi="Consolas" w:eastAsia="Consolas"/>
          <w:color w:val="1F4D78"/>
          <w:sz w:val="21"/>
        </w:rPr>
        <w:t>/dev/video0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是否为可采集设备；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磁盘、日志目录、内存和 CPU；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后端配置接口耗时与失败率。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OTA 最近检查时间、当前版本、下载/校验/回滚结果；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HTTP Server 8080 暴露范围与设备号修改审计。</w:t>
      </w:r>
    </w:p>
    <w:p>
      <w:pPr>
        <w:pStyle w:val="Heading1"/>
        <w:pageBreakBefore/>
      </w:pPr>
      <w:r>
        <w:t>14. 常见故障排查</w:t>
      </w:r>
    </w:p>
    <w:p>
      <w:pPr>
        <w:pStyle w:val="Heading2"/>
      </w:pPr>
      <w:r>
        <w:t>14.1 服务启动失败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systemctl status carstart.service -l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ExecStart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文件是否存在且可执行；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检查工作目录、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zlog.conf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Car 可先手工运行 </w:t>
      </w:r>
      <w:r>
        <w:rPr>
          <w:rFonts w:ascii="Consolas" w:hAnsi="Consolas" w:eastAsia="Consolas"/>
          <w:color w:val="1F4D78"/>
          <w:sz w:val="21"/>
        </w:rPr>
        <w:t>./main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获取首个 fatal 初始化错误；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检查 wiringPi、I2C、声卡、摄像头权限。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 xml:space="preserve">当前 unit 路径符合 OTA 设计，但实机尚未部署 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 </w:t>
      </w:r>
      <w:r>
        <w:rPr>
          <w:rFonts w:ascii="Consolas" w:hAnsi="Consolas" w:eastAsia="Consolas"/>
          <w:color w:val="1F4D78"/>
          <w:sz w:val="21"/>
        </w:rPr>
        <w:t>goproject/OTAdevice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。应先从已验证的 </w:t>
      </w:r>
      <w:r>
        <w:rPr>
          <w:rFonts w:ascii="Consolas" w:hAnsi="Consolas" w:eastAsia="Consolas"/>
          <w:color w:val="1F4D78"/>
          <w:sz w:val="21"/>
        </w:rPr>
        <w:t>build/main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发布生产 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>，再部署 OTA 二进制。</w:t>
      </w:r>
    </w:p>
    <w:p>
      <w:pPr>
        <w:pStyle w:val="Heading2"/>
      </w:pPr>
      <w:r>
        <w:t>14.2 OTA 不更新或更新后 Car 不启动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gostart.service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状态与 journal；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main.tmp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backup/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 OTA API 网络、返回版本、下载 URL 和 MD5；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是否为 ARM64、是否有执行权限、动态库是否齐全；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OTA 是否成功停止/重启 </w:t>
      </w:r>
      <w:r>
        <w:rPr>
          <w:rFonts w:ascii="Consolas" w:hAnsi="Consolas" w:eastAsia="Consolas"/>
          <w:color w:val="1F4D78"/>
          <w:sz w:val="21"/>
        </w:rPr>
        <w:t>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更新失败时先停止 </w:t>
      </w:r>
      <w:r>
        <w:rPr>
          <w:rFonts w:ascii="Consolas" w:hAnsi="Consolas" w:eastAsia="Consolas"/>
          <w:color w:val="1F4D78"/>
          <w:sz w:val="21"/>
        </w:rPr>
        <w:t>gostart</w:t>
      </w:r>
      <w:r>
        <w:rPr>
          <w:rFonts w:ascii="Microsoft YaHei" w:hAnsi="Microsoft YaHei" w:eastAsia="Microsoft YaHei"/>
          <w:b w:val="0"/>
          <w:color w:val="1F2933"/>
          <w:sz w:val="22"/>
        </w:rPr>
        <w:t>，避免重复覆盖，再手工回滚。</w:t>
      </w:r>
    </w:p>
    <w:p>
      <w:pPr>
        <w:pStyle w:val="Heading2"/>
      </w:pPr>
      <w:r>
        <w:t>14.3 HTTP Server 无法访问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等待启动脚本固定的 20 秒；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httpstart.service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、8080 监听和防火墙；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检查板子是否有到外网的路由，以便 </w:t>
      </w:r>
      <w:r>
        <w:rPr>
          <w:rFonts w:ascii="Consolas" w:hAnsi="Consolas" w:eastAsia="Consolas"/>
          <w:color w:val="1F4D78"/>
          <w:sz w:val="21"/>
        </w:rPr>
        <w:t>get_local_ip()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得到地址；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 IP 是否变化，变化后重启服务；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检查浏览器与设备是否在同一可达网段。</w:t>
      </w:r>
    </w:p>
    <w:p>
      <w:pPr>
        <w:pStyle w:val="Heading2"/>
      </w:pPr>
      <w:r>
        <w:t>14.4 设备识别失败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Deviceld.txt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是否存在、是否正好 14 位、是否有不可见字符；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检查第 3～6 位是否在 </w:t>
      </w:r>
      <w:r>
        <w:rPr>
          <w:rFonts w:ascii="Consolas" w:hAnsi="Consolas" w:eastAsia="Consolas"/>
          <w:color w:val="1F4D78"/>
          <w:sz w:val="21"/>
        </w:rPr>
        <w:t>device_identity.c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注册；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检查型号是否在 </w:t>
      </w:r>
      <w:r>
        <w:rPr>
          <w:rFonts w:ascii="Consolas" w:hAnsi="Consolas" w:eastAsia="Consolas"/>
          <w:color w:val="1F4D78"/>
          <w:sz w:val="21"/>
        </w:rPr>
        <w:t>device_init.c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有初始化配置；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不要随意修改设备号，topic、后端配置和设备动作都依赖它。</w:t>
      </w:r>
    </w:p>
    <w:p>
      <w:pPr>
        <w:pStyle w:val="Heading2"/>
      </w:pPr>
      <w:r>
        <w:t>14.5 MQTT 不连接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 DNS、网关和系统时间；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检查后端配置接口返回的 Broker 列表；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允许单个节点失败，但需要确认活跃节点数；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 1883 出站策略和 Mosquitto 返回码；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禁止在日志中打印完整 JWT、密码或 token。</w:t>
      </w:r>
    </w:p>
    <w:p>
      <w:pPr>
        <w:pStyle w:val="Heading2"/>
      </w:pPr>
      <w:r>
        <w:t>14.6 Chromium 无画面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检查当前模式确为 Chromium；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/dev/video0</w:t>
      </w:r>
      <w:r>
        <w:rPr>
          <w:rFonts w:ascii="Microsoft YaHei" w:hAnsi="Microsoft YaHei" w:eastAsia="Microsoft YaHei"/>
          <w:b w:val="0"/>
          <w:color w:val="1F2933"/>
          <w:sz w:val="22"/>
        </w:rPr>
        <w:t>、浏览器进程、</w:t>
      </w:r>
      <w:r>
        <w:rPr>
          <w:rFonts w:ascii="Consolas" w:hAnsi="Consolas" w:eastAsia="Consolas"/>
          <w:color w:val="1F4D78"/>
          <w:sz w:val="21"/>
        </w:rPr>
        <w:t>DISPLAY=:0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XAUTHORITY；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检查页面 URL 是否带正确设备号；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检查是否被 </w:t>
      </w:r>
      <w:r>
        <w:rPr>
          <w:rFonts w:ascii="Consolas" w:hAnsi="Consolas" w:eastAsia="Consolas"/>
          <w:color w:val="1F4D78"/>
          <w:sz w:val="21"/>
        </w:rPr>
        <w:t>pkill chromium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后未能重启；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 PulseAudio/摄像头权限和网页端信令。</w:t>
      </w:r>
    </w:p>
    <w:p>
      <w:pPr>
        <w:pStyle w:val="Heading2"/>
      </w:pPr>
      <w:r>
        <w:t>14.7 C 原生推流失败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确认 </w:t>
      </w:r>
      <w:r>
        <w:rPr>
          <w:rFonts w:ascii="Consolas" w:hAnsi="Consolas" w:eastAsia="Consolas"/>
          <w:color w:val="1F4D78"/>
          <w:sz w:val="21"/>
        </w:rPr>
        <w:t>WEBRTCPUSH_USE_MPP=1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后重新编译；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用 </w:t>
      </w:r>
      <w:r>
        <w:rPr>
          <w:rFonts w:ascii="Consolas" w:hAnsi="Consolas" w:eastAsia="Consolas"/>
          <w:color w:val="1F4D78"/>
          <w:sz w:val="21"/>
        </w:rPr>
        <w:t>gst-inspect-1.0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检查 </w:t>
      </w:r>
      <w:r>
        <w:rPr>
          <w:rFonts w:ascii="Consolas" w:hAnsi="Consolas" w:eastAsia="Consolas"/>
          <w:color w:val="1F4D78"/>
          <w:sz w:val="21"/>
        </w:rPr>
        <w:t>webrtcbin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v4l2src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opusenc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mpph264enc</w:t>
      </w:r>
      <w:r>
        <w:rPr>
          <w:rFonts w:ascii="Microsoft YaHei" w:hAnsi="Microsoft YaHei" w:eastAsia="Microsoft YaHei"/>
          <w:b w:val="0"/>
          <w:color w:val="1F2933"/>
          <w:sz w:val="22"/>
        </w:rPr>
        <w:t>/</w:t>
      </w:r>
      <w:r>
        <w:rPr>
          <w:rFonts w:ascii="Consolas" w:hAnsi="Consolas" w:eastAsia="Consolas"/>
          <w:color w:val="1F4D78"/>
          <w:sz w:val="21"/>
        </w:rPr>
        <w:t>x264enc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检查信令 DNS/TLS、摄像头格式、MPP 设备和 ALSA/Pulse；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观察是否自动回退 Chromium；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不要同时手工启动多个推流实现。</w:t>
      </w:r>
    </w:p>
    <w:p>
      <w:pPr>
        <w:pStyle w:val="Heading2"/>
      </w:pPr>
      <w:r>
        <w:t>14.8 无声音或声卡被占用</w:t>
      </w:r>
    </w:p>
    <w:p>
      <w:pPr>
        <w:pStyle w:val="ListBullet"/>
      </w:pPr>
      <w:r>
        <w:rPr>
          <w:rFonts w:ascii="Consolas" w:hAnsi="Consolas" w:eastAsia="Consolas"/>
          <w:color w:val="1F4D78"/>
          <w:sz w:val="21"/>
        </w:rPr>
        <w:t>aplay -l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arecord -l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pactl list short sinks/sources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确认 card 2 未因重启变为其他序号；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检查本地播报、WebRTC 喊话、麦克风是否同时占用；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检查 </w:t>
      </w:r>
      <w:r>
        <w:rPr>
          <w:rFonts w:ascii="Consolas" w:hAnsi="Consolas" w:eastAsia="Consolas"/>
          <w:color w:val="1F4D78"/>
          <w:sz w:val="21"/>
        </w:rPr>
        <w:t>/home/orangepi/audio/&lt;语言&gt;/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资源文件；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先停止车辆动作再做大音量测试。</w:t>
      </w:r>
    </w:p>
    <w:p>
      <w:pPr>
        <w:pStyle w:val="Heading2"/>
      </w:pPr>
      <w:r>
        <w:t>14.9 WiFi 配网失败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 UDP 18888 是否监听、是否被防火墙拦截；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手机与设备是否在同一广播域；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检查配置命令的 ACK/结果返回；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检查设备号和显示名生成是否正常；</w:t>
      </w:r>
    </w:p>
    <w:p>
      <w:pPr>
        <w:pStyle w:val="ListBullet"/>
      </w:pPr>
      <w:r>
        <w:rPr>
          <w:rFonts w:ascii="Microsoft YaHei" w:hAnsi="Microsoft YaHei" w:eastAsia="Microsoft YaHei"/>
          <w:b w:val="0"/>
          <w:color w:val="1F2933"/>
          <w:sz w:val="22"/>
        </w:rPr>
        <w:t>修改网络前保留 SSH 回退通道，避免失联。</w:t>
      </w:r>
    </w:p>
    <w:p>
      <w:pPr>
        <w:pStyle w:val="Heading1"/>
      </w:pPr>
      <w:r>
        <w:t>15. 安全、可靠性与技术债</w:t>
      </w:r>
    </w:p>
    <w:p>
      <w:pPr>
        <w:pStyle w:val="Heading2"/>
      </w:pPr>
      <w:r>
        <w:t>P0：立即处理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部署不完整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：unit 已安装，但 Car 生产 </w:t>
      </w:r>
      <w:r>
        <w:rPr>
          <w:rFonts w:ascii="Consolas" w:hAnsi="Consolas" w:eastAsia="Consolas"/>
          <w:color w:val="1F4D78"/>
          <w:sz w:val="21"/>
        </w:rPr>
        <w:t>main</w:t>
      </w:r>
      <w:r>
        <w:rPr>
          <w:rFonts w:ascii="Microsoft YaHei" w:hAnsi="Microsoft YaHei" w:eastAsia="Microsoft YaHei"/>
          <w:b w:val="0"/>
          <w:color w:val="1F2933"/>
          <w:sz w:val="22"/>
        </w:rPr>
        <w:t>、OTA 二进制和版本文件缺失，三项服务均未启用。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日志泄露凭据</w:t>
      </w:r>
      <w:r>
        <w:rPr>
          <w:rFonts w:ascii="Microsoft YaHei" w:hAnsi="Microsoft YaHei" w:eastAsia="Microsoft YaHei"/>
          <w:b w:val="0"/>
          <w:color w:val="1F2933"/>
          <w:sz w:val="22"/>
        </w:rPr>
        <w:t>：历史日志出现完整 JWT；应立刻轮换可能受影响的凭据，删除/受控归档旧日志，并在代码中只记录摘要。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硬件安全测试缺少门禁</w:t>
      </w:r>
      <w:r>
        <w:rPr>
          <w:rFonts w:ascii="Microsoft YaHei" w:hAnsi="Microsoft YaHei" w:eastAsia="Microsoft YaHei"/>
          <w:b w:val="0"/>
          <w:color w:val="1F2933"/>
          <w:sz w:val="22"/>
        </w:rPr>
        <w:t>：发布/调试前必须架空车辆或断开动力，验证急停后再落地。</w:t>
      </w:r>
    </w:p>
    <w:p>
      <w:pPr>
        <w:pStyle w:val="ListNumber"/>
      </w:pPr>
      <w:r>
        <w:rPr>
          <w:rFonts w:ascii="Microsoft YaHei" w:hAnsi="Microsoft YaHei" w:eastAsia="Microsoft YaHei"/>
          <w:b/>
          <w:color w:val="1F2933"/>
          <w:sz w:val="22"/>
        </w:rPr>
        <w:t>设备号接口无鉴权</w:t>
      </w:r>
      <w:r>
        <w:rPr>
          <w:rFonts w:ascii="Microsoft YaHei" w:hAnsi="Microsoft YaHei" w:eastAsia="Microsoft YaHei"/>
          <w:b w:val="0"/>
          <w:color w:val="1F2933"/>
          <w:sz w:val="22"/>
        </w:rPr>
        <w:t>：HTTP Server 能直接覆盖设备身份，只能部署在受控网络。</w:t>
      </w:r>
    </w:p>
    <w:p>
      <w:pPr>
        <w:pStyle w:val="Heading2"/>
      </w:pPr>
      <w:r>
        <w:t>P1：近期处理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go_deploy.c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下载时关闭 TLS 证书和主机校验，存在中间人攻击风险；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运行时依赖模块可能在程序启动阶段执行 </w:t>
      </w:r>
      <w:r>
        <w:rPr>
          <w:rFonts w:ascii="Consolas" w:hAnsi="Consolas" w:eastAsia="Consolas"/>
          <w:color w:val="1F4D78"/>
          <w:sz w:val="21"/>
        </w:rPr>
        <w:t>apt-get</w:t>
      </w:r>
      <w:r>
        <w:rPr>
          <w:rFonts w:ascii="Microsoft YaHei" w:hAnsi="Microsoft YaHei" w:eastAsia="Microsoft YaHei"/>
          <w:b w:val="0"/>
          <w:color w:val="1F2933"/>
          <w:sz w:val="22"/>
        </w:rPr>
        <w:t>、重载摄像头模块或 USB reset，增加不可预测性；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服务使用 root，权限过大；应评估最小能力集、设备组权限或专用用户；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UDP 18888 监听所有网卡，调试/配网命令需要鉴权、来源限制和重放保护；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Tailscale 日志显示 AuthKey 缺失或无效，应明确是否仍为生产依赖；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稳定配置散落在源码宏中，修改需要重新编译。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OTA 使用 HTTP + MD5，缺少更新包签名和更新后健康检查。</w:t>
      </w:r>
    </w:p>
    <w:p>
      <w:pPr>
        <w:pStyle w:val="Heading2"/>
      </w:pPr>
      <w:r>
        <w:t>P2：持续改进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建立版本化发布目录、可审计发布脚本和一键回滚；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为设备号解析、消息分发、速度边界和急停逻辑增加单元测试；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为每类硬件建立 HIL 冒烟测试；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统一 Chromium、Go、C 三条推流路线的负责人和淘汰策略；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增加 CI 构建、静态分析、依赖漏洞和许可证检查；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补齐服务 Watchdog、健康检查和结构化指标。</w:t>
      </w:r>
    </w:p>
    <w:p>
      <w:pPr>
        <w:pStyle w:val="Heading1"/>
      </w:pPr>
      <w:r>
        <w:t>16. 常用变更流程</w:t>
      </w:r>
    </w:p>
    <w:p>
      <w:pPr>
        <w:pStyle w:val="Heading2"/>
      </w:pPr>
      <w:r>
        <w:t>16.1 新增设备型号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分配四位型号编码并确认 14 位设备号规则；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在设备身份映射中注册；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在 GPIO/串口初始化表中加入资源；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新增对应控制文件并接入统一控制/停止入口；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校验引脚、电压、PWM 上限、方向和急停；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更新 MQTT 消息适配；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在架空状态完成正反转、转向、失联停车和异常恢复测试；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更新设备清单和发布记录。</w:t>
      </w:r>
    </w:p>
    <w:p>
      <w:pPr>
        <w:pStyle w:val="Heading2"/>
      </w:pPr>
      <w:r>
        <w:t>16.2 修改 MQTT 消息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记录 </w:t>
      </w:r>
      <w:r>
        <w:rPr>
          <w:rFonts w:ascii="Consolas" w:hAnsi="Consolas" w:eastAsia="Consolas"/>
          <w:color w:val="1F4D78"/>
          <w:sz w:val="21"/>
        </w:rPr>
        <w:t>message_type</w:t>
      </w:r>
      <w:r>
        <w:rPr>
          <w:rFonts w:ascii="Microsoft YaHei" w:hAnsi="Microsoft YaHei" w:eastAsia="Microsoft YaHei"/>
          <w:b w:val="0"/>
          <w:color w:val="1F2933"/>
          <w:sz w:val="22"/>
        </w:rPr>
        <w:t>、请求/响应 JSON、topic 和兼容策略；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对空字段、类型错误、重复消息、乱序和超时做防御；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保留旧版本兼容期；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日志只记录消息类型、设备号掩码和结果，不记录 token；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与 App/后端联调后再合入。</w:t>
      </w:r>
    </w:p>
    <w:p>
      <w:pPr>
        <w:pStyle w:val="Heading2"/>
      </w:pPr>
      <w:r>
        <w:t>16.3 修改推流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明确目标路径；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固化摄像头、编码、信令、音频输入输出基线；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测试首帧、10 分钟稳定性、弱网、切网、换手机、音视频同时运行；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检查资源释放和回退路径；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记录关键参数与实测结果，禁止只凭“有画面”上线。</w:t>
      </w:r>
    </w:p>
    <w:p>
      <w:pPr>
        <w:pStyle w:val="Heading2"/>
      </w:pPr>
      <w:r>
        <w:t>16.4 发布 Car 与 OTA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Car 在 </w:t>
      </w:r>
      <w:r>
        <w:rPr>
          <w:rFonts w:ascii="Consolas" w:hAnsi="Consolas" w:eastAsia="Consolas"/>
          <w:color w:val="1F4D78"/>
          <w:sz w:val="21"/>
        </w:rPr>
        <w:t>build/main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完成编译和冒烟测试；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记录 SHA-256 后复制为 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OTA 在测试板验证 API、下载、MD5、备份、替换和回滚；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补齐 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backup/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和文件权限；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校验三份 unit，执行 </w:t>
      </w:r>
      <w:r>
        <w:rPr>
          <w:rFonts w:ascii="Consolas" w:hAnsi="Consolas" w:eastAsia="Consolas"/>
          <w:color w:val="1F4D78"/>
          <w:sz w:val="21"/>
        </w:rPr>
        <w:t>daemon-reload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先启动 HTTP/Car，再启动 OTA；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>验证服务自启、整机重启和更新后业务健康。</w:t>
      </w:r>
    </w:p>
    <w:p>
      <w:pPr>
        <w:pStyle w:val="Heading1"/>
        <w:pageBreakBefore/>
      </w:pPr>
      <w:r>
        <w:t>17. 接手验收清单</w:t>
      </w:r>
    </w:p>
    <w:p>
      <w:pPr>
        <w:pStyle w:val="Heading2"/>
      </w:pPr>
      <w:r>
        <w:t>17.1 账号与资料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已获得代码仓库、后端测试环境、MQTT、设备管理和日志访问权限；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已确认敏感凭据交付渠道，不在本文或 Git 中保存；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已明确生产/测试设备号和硬件负责人；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已确认三个 Git remote 的用途与主仓库。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已获得 OTAdevice 仓库与 OTA 后端接口权限。</w:t>
      </w:r>
    </w:p>
    <w:p>
      <w:pPr>
        <w:pStyle w:val="Heading2"/>
      </w:pPr>
      <w:r>
        <w:t>17.2 开发与构建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能从干净工作区完成 Release/Debug 编译；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能说明可执行文件、配置、日志和音频资源位置；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能定位设备识别、控制、MQTT、配网和推流代码；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已保存已知可用版本的提交号和二进制哈希。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☐ 能构建/部署 </w:t>
      </w:r>
      <w:r>
        <w:rPr>
          <w:rFonts w:ascii="Consolas" w:hAnsi="Consolas" w:eastAsia="Consolas"/>
          <w:color w:val="1F4D78"/>
          <w:sz w:val="21"/>
        </w:rPr>
        <w:t>goproject/OTAdevice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并说明 </w:t>
      </w:r>
      <w:r>
        <w:rPr>
          <w:rFonts w:ascii="Consolas" w:hAnsi="Consolas" w:eastAsia="Consolas"/>
          <w:color w:val="1F4D78"/>
          <w:sz w:val="21"/>
        </w:rPr>
        <w:t>version.conf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backup/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的作用。</w:t>
      </w:r>
    </w:p>
    <w:p>
      <w:pPr>
        <w:pStyle w:val="Heading2"/>
      </w:pPr>
      <w:r>
        <w:t>17.3 部署与运行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三项 ExecStart 目标文件均存在且权限正确；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☐ 三份 unit 位于 </w:t>
      </w:r>
      <w:r>
        <w:rPr>
          <w:rFonts w:ascii="Consolas" w:hAnsi="Consolas" w:eastAsia="Consolas"/>
          <w:color w:val="1F4D78"/>
          <w:sz w:val="21"/>
        </w:rPr>
        <w:t>/etc/systemd/system/</w:t>
      </w:r>
      <w:r>
        <w:rPr>
          <w:rFonts w:ascii="Microsoft YaHei" w:hAnsi="Microsoft YaHei" w:eastAsia="Microsoft YaHei"/>
          <w:b w:val="0"/>
          <w:color w:val="1F2933"/>
          <w:sz w:val="22"/>
        </w:rPr>
        <w:t>，已通过 verify；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已决定是否启用开机自启；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重启后设备可自动恢复；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能查看服务日志并判断健康状态；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能在 10 分钟内完成回滚。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已完成一次 OTA 全流程测试和一次失败回滚测试。</w:t>
      </w:r>
    </w:p>
    <w:p>
      <w:pPr>
        <w:pStyle w:val="Heading2"/>
      </w:pPr>
      <w:r>
        <w:t>17.4 功能与安全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型号识别正确；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前进、后退、转向与急停正确；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失联后按预期停车；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MQTT 心跳、验证和控制正常；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视频、麦克风、喇叭与本地播报正常；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WiFi 配网和断网恢复正常；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日志不再输出完整 JWT、密码或 AuthKey。</w:t>
      </w:r>
    </w:p>
    <w:p>
      <w:pPr>
        <w:spacing w:after="60"/>
        <w:ind w:left="216"/>
      </w:pPr>
      <w:r>
        <w:rPr>
          <w:rFonts w:ascii="Microsoft YaHei" w:hAnsi="Microsoft YaHei" w:eastAsia="Microsoft YaHei"/>
          <w:b w:val="0"/>
          <w:color w:val="1F2933"/>
          <w:sz w:val="22"/>
        </w:rPr>
        <w:t>☐ TCP 8080 仅允许可信网络访问，设备号输入经过人工复核。</w:t>
      </w:r>
    </w:p>
    <w:p>
      <w:pPr>
        <w:pStyle w:val="Heading1"/>
      </w:pPr>
      <w:r>
        <w:t>18. 建议阅读顺序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app/main/main.c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：掌握初始化阶段；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app/main/pthread_open.c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：掌握常驻线程；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app/device_identity/device_identity.c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：掌握型号识别；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drivers/gpio/device_init.c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：掌握资源初始化；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drivers/devicecontrol/devcontrol_common.c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和当前车型实现；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modules/mqtt/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：掌握控制和状态链路；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modules/http/http_config_mqtt.c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：掌握后端配置；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modules/wifi_config/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</w:t>
      </w:r>
      <w:r>
        <w:rPr>
          <w:rFonts w:ascii="Consolas" w:hAnsi="Consolas" w:eastAsia="Consolas"/>
          <w:color w:val="1F4D78"/>
          <w:sz w:val="21"/>
        </w:rPr>
        <w:t>modules/device_debug/</w:t>
      </w:r>
      <w:r>
        <w:rPr>
          <w:rFonts w:ascii="Microsoft YaHei" w:hAnsi="Microsoft YaHei" w:eastAsia="Microsoft YaHei"/>
          <w:b w:val="0"/>
          <w:color w:val="1F2933"/>
          <w:sz w:val="22"/>
        </w:rPr>
        <w:t>；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modules/browser/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modules/go_deploy/</w:t>
      </w:r>
      <w:r>
        <w:rPr>
          <w:rFonts w:ascii="Microsoft YaHei" w:hAnsi="Microsoft YaHei" w:eastAsia="Microsoft YaHei"/>
          <w:b w:val="0"/>
          <w:color w:val="1F2933"/>
          <w:sz w:val="22"/>
        </w:rPr>
        <w:t>、</w:t>
      </w:r>
      <w:r>
        <w:rPr>
          <w:rFonts w:ascii="Consolas" w:hAnsi="Consolas" w:eastAsia="Consolas"/>
          <w:color w:val="1F4D78"/>
          <w:sz w:val="21"/>
        </w:rPr>
        <w:t>modules/webrtcpush/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OTA 仓库 </w:t>
      </w:r>
      <w:r>
        <w:rPr>
          <w:rFonts w:ascii="Consolas" w:hAnsi="Consolas" w:eastAsia="Consolas"/>
          <w:color w:val="1F4D78"/>
          <w:sz w:val="21"/>
        </w:rPr>
        <w:t>goproject/main.go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：掌握版本、备份、下载和回滚。</w:t>
      </w:r>
    </w:p>
    <w:p>
      <w:pPr>
        <w:pStyle w:val="ListNumber"/>
      </w:pPr>
      <w:r>
        <w:rPr>
          <w:rFonts w:ascii="Microsoft YaHei" w:hAnsi="Microsoft YaHei" w:eastAsia="Microsoft YaHei"/>
          <w:b w:val="0"/>
          <w:color w:val="1F2933"/>
          <w:sz w:val="22"/>
        </w:rPr>
        <w:t xml:space="preserve">OTA 仓库 </w:t>
      </w:r>
      <w:r>
        <w:rPr>
          <w:rFonts w:ascii="Consolas" w:hAnsi="Consolas" w:eastAsia="Consolas"/>
          <w:color w:val="1F4D78"/>
          <w:sz w:val="21"/>
        </w:rPr>
        <w:t>httpserver.py</w:t>
      </w:r>
      <w:r>
        <w:rPr>
          <w:rFonts w:ascii="Microsoft YaHei" w:hAnsi="Microsoft YaHei" w:eastAsia="Microsoft YaHei"/>
          <w:b w:val="0"/>
          <w:color w:val="1F2933"/>
          <w:sz w:val="22"/>
        </w:rPr>
        <w:t>：掌握设备号录入服务。</w:t>
      </w:r>
    </w:p>
    <w:p>
      <w:pPr>
        <w:pStyle w:val="ListNumber"/>
      </w:pPr>
      <w:r>
        <w:rPr>
          <w:rFonts w:ascii="Consolas" w:hAnsi="Consolas" w:eastAsia="Consolas"/>
          <w:color w:val="1F4D78"/>
          <w:sz w:val="21"/>
        </w:rPr>
        <w:t>/etc/systemd/system/{carstart,httpstart,gostart}.service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>。</w:t>
      </w:r>
    </w:p>
    <w:p>
      <w:pPr>
        <w:pStyle w:val="Heading1"/>
      </w:pPr>
      <w:r>
        <w:t>19. 附录：实用命令</w:t>
      </w:r>
    </w:p>
    <w:p>
      <w:pPr>
        <w:pStyle w:val="Heading2"/>
      </w:pPr>
      <w:r>
        <w:t>环境快照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uname -a</w:t>
      </w:r>
      <w:r>
        <w:br/>
      </w:r>
      <w:r>
        <w:rPr>
          <w:rFonts w:ascii="Consolas" w:hAnsi="Consolas" w:eastAsia="Consolas"/>
          <w:color w:val="344054"/>
          <w:sz w:val="17"/>
        </w:rPr>
        <w:t>cat /etc/os-release</w:t>
      </w:r>
      <w:r>
        <w:br/>
      </w:r>
      <w:r>
        <w:rPr>
          <w:rFonts w:ascii="Consolas" w:hAnsi="Consolas" w:eastAsia="Consolas"/>
          <w:color w:val="344054"/>
          <w:sz w:val="17"/>
        </w:rPr>
        <w:t>ip -brief address</w:t>
      </w:r>
      <w:r>
        <w:br/>
      </w:r>
      <w:r>
        <w:rPr>
          <w:rFonts w:ascii="Consolas" w:hAnsi="Consolas" w:eastAsia="Consolas"/>
          <w:color w:val="344054"/>
          <w:sz w:val="17"/>
        </w:rPr>
        <w:t>df -h /</w:t>
      </w:r>
      <w:r>
        <w:br/>
      </w:r>
      <w:r>
        <w:rPr>
          <w:rFonts w:ascii="Consolas" w:hAnsi="Consolas" w:eastAsia="Consolas"/>
          <w:color w:val="344054"/>
          <w:sz w:val="17"/>
        </w:rPr>
        <w:t>free -h</w:t>
      </w:r>
    </w:p>
    <w:p>
      <w:pPr>
        <w:pStyle w:val="Heading2"/>
      </w:pPr>
      <w:r>
        <w:t>Git 快照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cd /home/orangepi/car/master</w:t>
      </w:r>
      <w:r>
        <w:br/>
      </w:r>
      <w:r>
        <w:rPr>
          <w:rFonts w:ascii="Consolas" w:hAnsi="Consolas" w:eastAsia="Consolas"/>
          <w:color w:val="344054"/>
          <w:sz w:val="17"/>
        </w:rPr>
        <w:t>git branch --show-current</w:t>
      </w:r>
      <w:r>
        <w:br/>
      </w:r>
      <w:r>
        <w:rPr>
          <w:rFonts w:ascii="Consolas" w:hAnsi="Consolas" w:eastAsia="Consolas"/>
          <w:color w:val="344054"/>
          <w:sz w:val="17"/>
        </w:rPr>
        <w:t>git status --short</w:t>
      </w:r>
      <w:r>
        <w:br/>
      </w:r>
      <w:r>
        <w:rPr>
          <w:rFonts w:ascii="Consolas" w:hAnsi="Consolas" w:eastAsia="Consolas"/>
          <w:color w:val="344054"/>
          <w:sz w:val="17"/>
        </w:rPr>
        <w:t>git log -8 --date=short --pretty=format:'%h %ad %s'</w:t>
      </w:r>
    </w:p>
    <w:p>
      <w:pPr>
        <w:pStyle w:val="Heading2"/>
      </w:pPr>
      <w:r>
        <w:t>构建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cmake -S . -B build -DCAR_BUILD_TYPE=Release</w:t>
      </w:r>
      <w:r>
        <w:br/>
      </w:r>
      <w:r>
        <w:rPr>
          <w:rFonts w:ascii="Consolas" w:hAnsi="Consolas" w:eastAsia="Consolas"/>
          <w:color w:val="344054"/>
          <w:sz w:val="17"/>
        </w:rPr>
        <w:t>cmake --build build -j2</w:t>
      </w:r>
      <w:r>
        <w:br/>
      </w:r>
      <w:r>
        <w:rPr>
          <w:rFonts w:ascii="Consolas" w:hAnsi="Consolas" w:eastAsia="Consolas"/>
          <w:color w:val="344054"/>
          <w:sz w:val="17"/>
        </w:rPr>
        <w:t>file build/main</w:t>
      </w:r>
      <w:r>
        <w:br/>
      </w:r>
      <w:r>
        <w:rPr>
          <w:rFonts w:ascii="Consolas" w:hAnsi="Consolas" w:eastAsia="Consolas"/>
          <w:color w:val="344054"/>
          <w:sz w:val="17"/>
        </w:rPr>
        <w:t>sha256sum build/main</w:t>
      </w:r>
      <w:r>
        <w:br/>
      </w:r>
      <w:r>
        <w:rPr>
          <w:rFonts w:ascii="Consolas" w:hAnsi="Consolas" w:eastAsia="Consolas"/>
          <w:color w:val="344054"/>
          <w:sz w:val="17"/>
        </w:rPr>
        <w:t>sudo install -o root -g root -m 0755 build/main main</w:t>
      </w:r>
    </w:p>
    <w:p>
      <w:pPr>
        <w:pStyle w:val="Heading2"/>
      </w:pPr>
      <w:r>
        <w:t>服务与日志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systemctl cat carstart.service httpstart.service 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systemctl status carstart.service httpstart.service gostart.service --no-pager -l</w:t>
      </w:r>
      <w:r>
        <w:br/>
      </w:r>
      <w:r>
        <w:rPr>
          <w:rFonts w:ascii="Consolas" w:hAnsi="Consolas" w:eastAsia="Consolas"/>
          <w:color w:val="344054"/>
          <w:sz w:val="17"/>
        </w:rPr>
        <w:t>systemctl is-enabled carstart.service httpstart.service gostart.service</w:t>
      </w:r>
      <w:r>
        <w:br/>
      </w:r>
      <w:r>
        <w:rPr>
          <w:rFonts w:ascii="Consolas" w:hAnsi="Consolas" w:eastAsia="Consolas"/>
          <w:color w:val="344054"/>
          <w:sz w:val="17"/>
        </w:rPr>
        <w:t>journalctl -u carstart.service -u httpstart.service -u gostart.service -n 300 --no-pager</w:t>
      </w:r>
      <w:r>
        <w:br/>
      </w:r>
      <w:r>
        <w:rPr>
          <w:rFonts w:ascii="Consolas" w:hAnsi="Consolas" w:eastAsia="Consolas"/>
          <w:color w:val="344054"/>
          <w:sz w:val="17"/>
        </w:rPr>
        <w:t>tail -n 200 log/log_$(date +%F).log</w:t>
      </w:r>
    </w:p>
    <w:p>
      <w:pPr>
        <w:pStyle w:val="Heading2"/>
      </w:pPr>
      <w:r>
        <w:t>设备与媒体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ls -l /dev/video*</w:t>
      </w:r>
      <w:r>
        <w:br/>
      </w:r>
      <w:r>
        <w:rPr>
          <w:rFonts w:ascii="Consolas" w:hAnsi="Consolas" w:eastAsia="Consolas"/>
          <w:color w:val="344054"/>
          <w:sz w:val="17"/>
        </w:rPr>
        <w:t>v4l2-ctl --list-devices</w:t>
      </w:r>
      <w:r>
        <w:br/>
      </w:r>
      <w:r>
        <w:rPr>
          <w:rFonts w:ascii="Consolas" w:hAnsi="Consolas" w:eastAsia="Consolas"/>
          <w:color w:val="344054"/>
          <w:sz w:val="17"/>
        </w:rPr>
        <w:t>aplay -l</w:t>
      </w:r>
      <w:r>
        <w:br/>
      </w:r>
      <w:r>
        <w:rPr>
          <w:rFonts w:ascii="Consolas" w:hAnsi="Consolas" w:eastAsia="Consolas"/>
          <w:color w:val="344054"/>
          <w:sz w:val="17"/>
        </w:rPr>
        <w:t>arecord -l</w:t>
      </w:r>
      <w:r>
        <w:br/>
      </w:r>
      <w:r>
        <w:rPr>
          <w:rFonts w:ascii="Consolas" w:hAnsi="Consolas" w:eastAsia="Consolas"/>
          <w:color w:val="344054"/>
          <w:sz w:val="17"/>
        </w:rPr>
        <w:t>pactl list short sinks</w:t>
      </w:r>
      <w:r>
        <w:br/>
      </w:r>
      <w:r>
        <w:rPr>
          <w:rFonts w:ascii="Consolas" w:hAnsi="Consolas" w:eastAsia="Consolas"/>
          <w:color w:val="344054"/>
          <w:sz w:val="17"/>
        </w:rPr>
        <w:t>pactl list short sources</w:t>
      </w:r>
    </w:p>
    <w:p>
      <w:pPr>
        <w:pStyle w:val="Heading2"/>
      </w:pPr>
      <w:r>
        <w:t>网络与进程</w:t>
      </w:r>
    </w:p>
    <w:p>
      <w:pPr>
        <w:spacing w:before="60" w:after="140" w:line="252" w:lineRule="auto"/>
        <w:ind w:left="259" w:right="173"/>
        <w:shd w:fill="F2F4F7"/>
      </w:pPr>
      <w:r>
        <w:rPr>
          <w:rFonts w:ascii="Consolas" w:hAnsi="Consolas" w:eastAsia="Consolas"/>
          <w:color w:val="344054"/>
          <w:sz w:val="17"/>
        </w:rPr>
        <w:t>ss -lntup</w:t>
      </w:r>
      <w:r>
        <w:br/>
      </w:r>
      <w:r>
        <w:rPr>
          <w:rFonts w:ascii="Consolas" w:hAnsi="Consolas" w:eastAsia="Consolas"/>
          <w:color w:val="344054"/>
          <w:sz w:val="17"/>
        </w:rPr>
        <w:t>pgrep -af 'main|OTAdevice|httpserver.py|chromium|go_video'</w:t>
      </w:r>
      <w:r>
        <w:br/>
      </w:r>
      <w:r>
        <w:rPr>
          <w:rFonts w:ascii="Consolas" w:hAnsi="Consolas" w:eastAsia="Consolas"/>
          <w:color w:val="344054"/>
          <w:sz w:val="17"/>
        </w:rPr>
        <w:t>getent hosts fcrs-api.yd-ss.com</w:t>
      </w:r>
      <w:r>
        <w:br/>
      </w:r>
      <w:r>
        <w:rPr>
          <w:rFonts w:ascii="Consolas" w:hAnsi="Consolas" w:eastAsia="Consolas"/>
          <w:color w:val="344054"/>
          <w:sz w:val="17"/>
        </w:rPr>
        <w:t>getent hosts signal.yd-ss.com</w:t>
      </w:r>
    </w:p>
    <w:p>
      <w:pPr>
        <w:pStyle w:val="Heading1"/>
      </w:pPr>
      <w:r>
        <w:t>20. 交接结论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项目由 Car、OTAdevice 和设备号 HTTP Server 三部分共同组成。</w:t>
      </w:r>
      <w:r>
        <w:rPr>
          <w:rFonts w:ascii="Consolas" w:hAnsi="Consolas" w:eastAsia="Consolas"/>
          <w:color w:val="1F4D78"/>
          <w:sz w:val="21"/>
        </w:rPr>
        <w:t>carstart.service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指向 </w:t>
      </w:r>
      <w:r>
        <w:rPr>
          <w:rFonts w:ascii="Consolas" w:hAnsi="Consolas" w:eastAsia="Consolas"/>
          <w:color w:val="1F4D78"/>
          <w:sz w:val="21"/>
        </w:rPr>
        <w:t>master/main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与 OTA 的下载目标一致，是有意的发布约定；</w:t>
      </w:r>
      <w:r>
        <w:rPr>
          <w:rFonts w:ascii="Consolas" w:hAnsi="Consolas" w:eastAsia="Consolas"/>
          <w:color w:val="1F4D78"/>
          <w:sz w:val="21"/>
        </w:rPr>
        <w:t>build/main</w:t>
      </w:r>
      <w:r>
        <w:rPr>
          <w:rFonts w:ascii="Microsoft YaHei" w:hAnsi="Microsoft YaHei" w:eastAsia="Microsoft YaHei"/>
          <w:b w:val="0"/>
          <w:color w:val="1F2933"/>
          <w:sz w:val="22"/>
        </w:rPr>
        <w:t xml:space="preserve"> 仅是编译产物。三份 systemd 配置已存在于正确目录，但当前板端仍缺生产 Car/OTA 文件且未启用服务。接手人应先按本文补齐部署结构并验证三服务自启，再在安全条件下完成 OTA 成功、失败和回滚测试，同时治理 HTTP 设备号入口及凭据日志风险。</w:t>
      </w:r>
    </w:p>
    <w:p>
      <w:r>
        <w:rPr>
          <w:rFonts w:ascii="Microsoft YaHei" w:hAnsi="Microsoft YaHei" w:eastAsia="Microsoft YaHei"/>
          <w:b w:val="0"/>
          <w:color w:val="1F2933"/>
          <w:sz w:val="22"/>
        </w:rPr>
        <w:t>本文不包含任何密码、私钥、MQTT 凭据、JWT 或 Tailscale AuthKey。相关秘密应通过独立的安全渠道交接。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23" w:right="1224" w:bottom="1037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Microsoft YaHei" w:hAnsi="Microsoft YaHei" w:eastAsia="Microsoft YaHei"/>
        <w:color w:val="667085"/>
        <w:sz w:val="18"/>
      </w:rPr>
      <w:t xml:space="preserve">第 </w:t>
    </w:r>
    <w:fldSimple w:instr="PAGE"/>
    <w:r>
      <w:rPr>
        <w:rFonts w:ascii="Microsoft YaHei" w:hAnsi="Microsoft YaHei" w:eastAsia="Microsoft YaHei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Microsoft YaHei" w:hAnsi="Microsoft YaHei" w:eastAsia="Microsoft YaHei"/>
        <w:b/>
        <w:color w:val="667085"/>
        <w:sz w:val="17"/>
      </w:rPr>
      <w:t>飞驰人生设备端  |  Car · OTA · HTTP Server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93" w:lineRule="auto"/>
    </w:pPr>
    <w:rPr>
      <w:rFonts w:ascii="Microsoft YaHei" w:hAnsi="Microsoft YaHei" w:eastAsia="Microsoft YaHei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Microsoft YaHei" w:hAnsi="Microsoft YaHei" w:eastAsia="Microsoft YaHei"/>
      <w:b/>
      <w:color w:val="17365D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280"/>
    </w:pPr>
    <w:rPr>
      <w:rFonts w:asciiTheme="majorHAnsi" w:eastAsiaTheme="majorEastAsia" w:hAnsiTheme="majorHAnsi" w:cstheme="majorBidi" w:ascii="Microsoft YaHei" w:hAnsi="Microsoft YaHei" w:eastAsia="Microsoft YaHei"/>
      <w:b w:val="0"/>
      <w:i/>
      <w:iCs/>
      <w:color w:val="667085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83" w:lineRule="auto"/>
      <w:ind w:left="547" w:hanging="274"/>
      <w:contextualSpacing/>
    </w:pPr>
    <w:rPr>
      <w:rFonts w:ascii="Microsoft YaHei" w:hAnsi="Microsoft YaHei" w:eastAsia="Microsoft YaHe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83" w:lineRule="auto"/>
      <w:ind w:left="547" w:hanging="274"/>
      <w:contextualSpacing/>
    </w:pPr>
    <w:rPr>
      <w:rFonts w:ascii="Microsoft YaHei" w:hAnsi="Microsoft YaHei" w:eastAsia="Microsoft YaHe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香橙派车控项目交接文档</dc:title>
  <dc:subject>飞驰人生设备端构建、部署、运维与故障排查</dc:subject>
  <dc:creator>项目交接整理</dc:creator>
  <cp:keywords>Orange Pi, 车控, MQTT, WebRTC, 运维, 交接</cp:keywords>
  <dc:description>2026-07-31 实机核验版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